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97A8D7C" w14:textId="646AC26C" w:rsidR="007D18B7" w:rsidRPr="00686147" w:rsidRDefault="00000000">
      <w:pPr>
        <w:spacing w:after="0"/>
        <w:jc w:val="center"/>
        <w:rPr>
          <w:sz w:val="24"/>
          <w:szCs w:val="24"/>
        </w:rPr>
      </w:pPr>
      <w:r w:rsidRPr="00686147">
        <w:rPr>
          <w:noProof/>
          <w:sz w:val="24"/>
          <w:szCs w:val="24"/>
        </w:rPr>
        <mc:AlternateContent>
          <mc:Choice Requires="wps">
            <w:drawing>
              <wp:anchor distT="182880" distB="457200" distL="457200" distR="457200" simplePos="0" relativeHeight="251660800" behindDoc="0" locked="0" layoutInCell="1" allowOverlap="1" wp14:anchorId="0A0EF254" wp14:editId="7A7349CB">
                <wp:simplePos x="0" y="0"/>
                <wp:positionH relativeFrom="margin">
                  <wp:align>center</wp:align>
                </wp:positionH>
                <mc:AlternateContent>
                  <mc:Choice Requires="wp14">
                    <wp:positionV relativeFrom="margin">
                      <wp14:pctPosVOffset>9000</wp14:pctPosVOffset>
                    </wp:positionV>
                  </mc:Choice>
                  <mc:Fallback>
                    <wp:positionV relativeFrom="page">
                      <wp:posOffset>1699895</wp:posOffset>
                    </wp:positionV>
                  </mc:Fallback>
                </mc:AlternateContent>
                <wp:extent cx="3475990" cy="754380"/>
                <wp:effectExtent l="19050" t="19050" r="25400" b="26670"/>
                <wp:wrapSquare wrapText="bothSides"/>
                <wp:docPr id="3" name="Titre 1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Grp="1"/>
                      </wps:cNvSpPr>
                      <wps:spPr>
                        <a:xfrm>
                          <a:off x="0" y="0"/>
                          <a:ext cx="3475990" cy="7543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57150" cmpd="thinThick">
                          <a:solidFill>
                            <a:schemeClr val="tx1"/>
                          </a:solidFill>
                          <a:miter lim="800000"/>
                        </a:ln>
                      </wps:spPr>
                      <wps:txbx>
                        <w:txbxContent>
                          <w:p w14:paraId="2ED2CE27" w14:textId="04194D8C" w:rsidR="007D18B7" w:rsidRDefault="007D18B7">
                            <w:pPr>
                              <w:pStyle w:val="Adressedelexpditeur"/>
                              <w:rPr>
                                <w:caps/>
                              </w:rPr>
                            </w:pPr>
                          </w:p>
                          <w:p w14:paraId="683B85E8" w14:textId="2727A9D3" w:rsidR="007D18B7" w:rsidRPr="00686147" w:rsidRDefault="00794CD5">
                            <w:pPr>
                              <w:pStyle w:val="Adressedelexpditeur"/>
                              <w:rPr>
                                <w:sz w:val="40"/>
                                <w:szCs w:val="40"/>
                              </w:rPr>
                            </w:pPr>
                            <w:r w:rsidRPr="00686147">
                              <w:rPr>
                                <w:sz w:val="40"/>
                                <w:szCs w:val="40"/>
                              </w:rPr>
                              <w:t>Le bal des reines</w:t>
                            </w:r>
                          </w:p>
                          <w:p w14:paraId="4E8D0A05" w14:textId="3248C554" w:rsidR="007D18B7" w:rsidRDefault="007D18B7">
                            <w:pPr>
                              <w:pStyle w:val="Adressedelexpditeur"/>
                            </w:pPr>
                          </w:p>
                        </w:txbxContent>
                      </wps:txbx>
                      <wps:bodyPr vert="horz" wrap="square" lIns="91440" tIns="91440" rIns="91440" bIns="91440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55000</wp14:pctWidth>
                </wp14:sizeRelH>
                <wp14:sizeRelV relativeFrom="margin">
                  <wp14:pctHeight>11000</wp14:pctHeight>
                </wp14:sizeRelV>
              </wp:anchor>
            </w:drawing>
          </mc:Choice>
          <mc:Fallback>
            <w:pict>
              <v:rect w14:anchorId="0A0EF254" id="Titre 1" o:spid="_x0000_s1026" style="position:absolute;left:0;text-align:left;margin-left:0;margin-top:0;width:273.7pt;height:59.4pt;z-index:251660800;visibility:visible;mso-wrap-style:square;mso-width-percent:550;mso-height-percent:110;mso-top-percent:90;mso-wrap-distance-left:36pt;mso-wrap-distance-top:14.4pt;mso-wrap-distance-right:36pt;mso-wrap-distance-bottom:36pt;mso-position-horizontal:center;mso-position-horizontal-relative:margin;mso-position-vertical-relative:margin;mso-width-percent:550;mso-height-percent:110;mso-top-percent:9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" fillcolor="black [3213]" strokecolor="black [3213]" strokeweight="4.5pt">
                <v:stroke linestyle="thinThick"/>
                <v:path arrowok="t"/>
                <o:lock v:ext="edit" grouping="t"/>
                <v:textbox style="mso-fit-shape-to-text:t" inset=",7.2pt,,7.2pt">
                  <w:txbxContent>
                    <w:p w14:paraId="2ED2CE27" w14:textId="04194D8C" w:rsidR="007D18B7" w:rsidRDefault="007D18B7">
                      <w:pPr>
                        <w:pStyle w:val="Adressedelexpditeur"/>
                        <w:rPr>
                          <w:caps/>
                        </w:rPr>
                      </w:pPr>
                    </w:p>
                    <w:p w14:paraId="683B85E8" w14:textId="2727A9D3" w:rsidR="007D18B7" w:rsidRPr="00686147" w:rsidRDefault="00794CD5">
                      <w:pPr>
                        <w:pStyle w:val="Adressedelexpditeur"/>
                        <w:rPr>
                          <w:sz w:val="40"/>
                          <w:szCs w:val="40"/>
                        </w:rPr>
                      </w:pPr>
                      <w:r w:rsidRPr="00686147">
                        <w:rPr>
                          <w:sz w:val="40"/>
                          <w:szCs w:val="40"/>
                        </w:rPr>
                        <w:t>Le bal des reines</w:t>
                      </w:r>
                    </w:p>
                    <w:p w14:paraId="4E8D0A05" w14:textId="3248C554" w:rsidR="007D18B7" w:rsidRDefault="007D18B7">
                      <w:pPr>
                        <w:pStyle w:val="Adressedelexpditeur"/>
                      </w:pP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  <w:r w:rsidR="00794CD5" w:rsidRPr="00686147">
        <w:rPr>
          <w:sz w:val="24"/>
          <w:szCs w:val="24"/>
        </w:rPr>
        <w:t>1856</w:t>
      </w:r>
    </w:p>
    <w:p w14:paraId="4C1A3D21" w14:textId="5145E925" w:rsidR="007D18B7" w:rsidRPr="00686147" w:rsidRDefault="00794CD5">
      <w:pPr>
        <w:pStyle w:val="Adressedudestinataire"/>
        <w:rPr>
          <w:sz w:val="24"/>
          <w:szCs w:val="24"/>
        </w:rPr>
      </w:pPr>
      <w:r w:rsidRPr="00686147">
        <w:rPr>
          <w:sz w:val="24"/>
          <w:szCs w:val="24"/>
        </w:rPr>
        <w:t xml:space="preserve">Royaume de </w:t>
      </w:r>
      <w:proofErr w:type="spellStart"/>
      <w:r w:rsidRPr="00686147">
        <w:rPr>
          <w:sz w:val="24"/>
          <w:szCs w:val="24"/>
        </w:rPr>
        <w:t>Swadia</w:t>
      </w:r>
      <w:proofErr w:type="spellEnd"/>
    </w:p>
    <w:p w14:paraId="3DE74184" w14:textId="77777777" w:rsidR="00357DB9" w:rsidRDefault="00357DB9" w:rsidP="00794CD5">
      <w:pPr>
        <w:rPr>
          <w:sz w:val="24"/>
          <w:szCs w:val="24"/>
        </w:rPr>
      </w:pPr>
    </w:p>
    <w:p w14:paraId="1FB1E37E" w14:textId="77777777" w:rsidR="00357DB9" w:rsidRDefault="00357DB9" w:rsidP="00794CD5">
      <w:pPr>
        <w:rPr>
          <w:sz w:val="24"/>
          <w:szCs w:val="24"/>
        </w:rPr>
      </w:pPr>
    </w:p>
    <w:p w14:paraId="0ADC9053" w14:textId="6BC92C35" w:rsidR="00794CD5" w:rsidRPr="00794CD5" w:rsidRDefault="00000000" w:rsidP="00794CD5">
      <w:pPr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0" allowOverlap="0" wp14:anchorId="33E2E350" wp14:editId="22374390">
                <wp:simplePos x="0" y="0"/>
                <wp:positionH relativeFrom="margin">
                  <wp:align>left</wp:align>
                </wp:positionH>
                <mc:AlternateContent>
                  <mc:Choice Requires="wp14">
                    <wp:positionV relativeFrom="margin">
                      <wp14:pctPosVOffset>15000</wp14:pctPosVOffset>
                    </wp:positionV>
                  </mc:Choice>
                  <mc:Fallback>
                    <wp:positionV relativeFrom="page">
                      <wp:posOffset>2233295</wp:posOffset>
                    </wp:positionV>
                  </mc:Fallback>
                </mc:AlternateContent>
                <wp:extent cx="6400800" cy="0"/>
                <wp:effectExtent l="0" t="0" r="0" b="19050"/>
                <wp:wrapNone/>
                <wp:docPr id="1" name="Connecteur droi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4008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100000</wp14:pctWidth>
                </wp14:sizeRelH>
              </wp:anchor>
            </w:drawing>
          </mc:Choice>
          <mc:Fallback>
            <w:pict>
              <v:line w14:anchorId="0BE55188" id="Connecteur droit 1" o:spid="_x0000_s1026" style="position:absolute;z-index:251657728;visibility:visible;mso-wrap-style:square;mso-width-percent:1000;mso-top-percent:150;mso-wrap-distance-left:9pt;mso-wrap-distance-top:0;mso-wrap-distance-right:9pt;mso-wrap-distance-bottom:0;mso-position-horizontal:left;mso-position-horizontal-relative:margin;mso-position-vertical-relative:margin;mso-width-percent:1000;mso-top-percent:150;mso-width-relative:margin" from="0,0" to="7in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" o:allowincell="f" o:allowoverlap="f" strokecolor="#6f6f74 [3204]">
                <w10:wrap anchorx="margin" anchory="margin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914400" distL="114300" distR="114300" simplePos="0" relativeHeight="251654656" behindDoc="0" locked="0" layoutInCell="1" allowOverlap="1" wp14:anchorId="3D27BA70" wp14:editId="38282D56">
                <wp:simplePos x="0" y="0"/>
                <wp:positionH relativeFrom="margin">
                  <wp:align>center</wp:align>
                </wp:positionH>
                <wp:positionV relativeFrom="margin">
                  <wp:align>top</wp:align>
                </wp:positionV>
                <wp:extent cx="6400800" cy="1234440"/>
                <wp:effectExtent l="0" t="0" r="0" b="0"/>
                <wp:wrapTopAndBottom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234440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duotone>
                              <a:schemeClr val="lt1">
                                <a:tint val="95000"/>
                              </a:schemeClr>
                              <a:schemeClr val="lt1">
                                <a:shade val="20000"/>
                              </a:schemeClr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002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15000</wp14:pctHeight>
                </wp14:sizeRelV>
              </wp:anchor>
            </w:drawing>
          </mc:Choice>
          <mc:Fallback>
            <w:pict>
              <v:rect w14:anchorId="3AC13175" id="Rectangle 2" o:spid="_x0000_s1026" style="position:absolute;margin-left:0;margin-top:0;width:7in;height:97.2pt;z-index:251654656;visibility:visible;mso-wrap-style:square;mso-width-percent:1000;mso-height-percent:150;mso-wrap-distance-left:9pt;mso-wrap-distance-top:0;mso-wrap-distance-right:9pt;mso-wrap-distance-bottom:1in;mso-position-horizontal:center;mso-position-horizontal-relative:margin;mso-position-vertical:top;mso-position-vertical-relative:margin;mso-width-percent:1000;mso-height-percent:15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" stroked="f" strokeweight="1.5pt">
                <v:fill r:id="rId14" o:title="" recolor="t" rotate="t" type="tile"/>
                <v:imagedata recolortarget="white [3057]"/>
                <w10:wrap type="topAndBottom" anchorx="margin" anchory="margin"/>
              </v:rect>
            </w:pict>
          </mc:Fallback>
        </mc:AlternateContent>
      </w:r>
      <w:r w:rsidR="00794CD5" w:rsidRPr="00794CD5">
        <w:rPr>
          <w:sz w:val="24"/>
          <w:szCs w:val="24"/>
        </w:rPr>
        <w:t>Nous sommes en 1856 en Swadia. Le casino Pleinlavue vient d’être terminé. Un grand bal est donné pour son inauguration.</w:t>
      </w:r>
    </w:p>
    <w:p w14:paraId="4A998037" w14:textId="77777777" w:rsidR="00794CD5" w:rsidRDefault="00794CD5" w:rsidP="00794CD5">
      <w:pPr>
        <w:rPr>
          <w:sz w:val="24"/>
          <w:szCs w:val="24"/>
        </w:rPr>
      </w:pPr>
      <w:r w:rsidRPr="00794CD5">
        <w:rPr>
          <w:sz w:val="24"/>
          <w:szCs w:val="24"/>
        </w:rPr>
        <w:t xml:space="preserve">Lors de la première valse seulement 5 couples dansent : la reine Elizabeth de </w:t>
      </w:r>
      <w:proofErr w:type="spellStart"/>
      <w:r w:rsidRPr="00794CD5">
        <w:rPr>
          <w:sz w:val="24"/>
          <w:szCs w:val="24"/>
        </w:rPr>
        <w:t>Pokolistan</w:t>
      </w:r>
      <w:proofErr w:type="spellEnd"/>
      <w:r w:rsidRPr="00794CD5">
        <w:rPr>
          <w:sz w:val="24"/>
          <w:szCs w:val="24"/>
        </w:rPr>
        <w:t xml:space="preserve"> avec le roi Charles de </w:t>
      </w:r>
      <w:proofErr w:type="spellStart"/>
      <w:r w:rsidRPr="00794CD5">
        <w:rPr>
          <w:sz w:val="24"/>
          <w:szCs w:val="24"/>
        </w:rPr>
        <w:t>Carcosa</w:t>
      </w:r>
      <w:proofErr w:type="spellEnd"/>
      <w:r w:rsidRPr="00794CD5">
        <w:rPr>
          <w:sz w:val="24"/>
          <w:szCs w:val="24"/>
        </w:rPr>
        <w:t xml:space="preserve">, la reine Olivia avec le mari de la reine Florence, le roi Jean-Baptiste de </w:t>
      </w:r>
      <w:proofErr w:type="spellStart"/>
      <w:r w:rsidRPr="00794CD5">
        <w:rPr>
          <w:sz w:val="24"/>
          <w:szCs w:val="24"/>
        </w:rPr>
        <w:t>Belgicie</w:t>
      </w:r>
      <w:proofErr w:type="spellEnd"/>
      <w:r w:rsidRPr="00794CD5">
        <w:rPr>
          <w:sz w:val="24"/>
          <w:szCs w:val="24"/>
        </w:rPr>
        <w:t xml:space="preserve"> avec la reine d’</w:t>
      </w:r>
      <w:proofErr w:type="spellStart"/>
      <w:r w:rsidRPr="00794CD5">
        <w:rPr>
          <w:sz w:val="24"/>
          <w:szCs w:val="24"/>
        </w:rPr>
        <w:t>Ambrosia</w:t>
      </w:r>
      <w:proofErr w:type="spellEnd"/>
      <w:r w:rsidRPr="00794CD5">
        <w:rPr>
          <w:sz w:val="24"/>
          <w:szCs w:val="24"/>
        </w:rPr>
        <w:t xml:space="preserve">, la reine </w:t>
      </w:r>
      <w:proofErr w:type="spellStart"/>
      <w:r w:rsidRPr="00794CD5">
        <w:rPr>
          <w:sz w:val="24"/>
          <w:szCs w:val="24"/>
        </w:rPr>
        <w:t>Lovisa</w:t>
      </w:r>
      <w:proofErr w:type="spellEnd"/>
      <w:r w:rsidRPr="00794CD5">
        <w:rPr>
          <w:sz w:val="24"/>
          <w:szCs w:val="24"/>
        </w:rPr>
        <w:t xml:space="preserve"> avec le mari de la reine Olivia, le roi Georges d’</w:t>
      </w:r>
      <w:proofErr w:type="spellStart"/>
      <w:r w:rsidRPr="00794CD5">
        <w:rPr>
          <w:sz w:val="24"/>
          <w:szCs w:val="24"/>
        </w:rPr>
        <w:t>Ambrosia</w:t>
      </w:r>
      <w:proofErr w:type="spellEnd"/>
      <w:r w:rsidRPr="00794CD5">
        <w:rPr>
          <w:sz w:val="24"/>
          <w:szCs w:val="24"/>
        </w:rPr>
        <w:t xml:space="preserve"> avec la reine de </w:t>
      </w:r>
      <w:proofErr w:type="spellStart"/>
      <w:r w:rsidRPr="00794CD5">
        <w:rPr>
          <w:sz w:val="24"/>
          <w:szCs w:val="24"/>
        </w:rPr>
        <w:t>Carcosa</w:t>
      </w:r>
      <w:proofErr w:type="spellEnd"/>
      <w:r w:rsidRPr="00794CD5">
        <w:rPr>
          <w:sz w:val="24"/>
          <w:szCs w:val="24"/>
        </w:rPr>
        <w:t xml:space="preserve">, le roi Armand de </w:t>
      </w:r>
      <w:proofErr w:type="spellStart"/>
      <w:r w:rsidRPr="00794CD5">
        <w:rPr>
          <w:sz w:val="24"/>
          <w:szCs w:val="24"/>
        </w:rPr>
        <w:t>Pokolistan</w:t>
      </w:r>
      <w:proofErr w:type="spellEnd"/>
      <w:r w:rsidRPr="00794CD5">
        <w:rPr>
          <w:sz w:val="24"/>
          <w:szCs w:val="24"/>
        </w:rPr>
        <w:t xml:space="preserve"> avec la reine de </w:t>
      </w:r>
      <w:proofErr w:type="spellStart"/>
      <w:r w:rsidRPr="00794CD5">
        <w:rPr>
          <w:sz w:val="24"/>
          <w:szCs w:val="24"/>
        </w:rPr>
        <w:t>Belgicie</w:t>
      </w:r>
      <w:proofErr w:type="spellEnd"/>
      <w:r w:rsidRPr="00794CD5">
        <w:rPr>
          <w:sz w:val="24"/>
          <w:szCs w:val="24"/>
        </w:rPr>
        <w:t xml:space="preserve"> et le roi William de </w:t>
      </w:r>
      <w:proofErr w:type="spellStart"/>
      <w:r w:rsidRPr="00794CD5">
        <w:rPr>
          <w:sz w:val="24"/>
          <w:szCs w:val="24"/>
        </w:rPr>
        <w:t>Swadia</w:t>
      </w:r>
      <w:proofErr w:type="spellEnd"/>
      <w:r w:rsidRPr="00794CD5">
        <w:rPr>
          <w:sz w:val="24"/>
          <w:szCs w:val="24"/>
        </w:rPr>
        <w:t xml:space="preserve"> avec son épouse la reine Eugénie.</w:t>
      </w:r>
    </w:p>
    <w:p w14:paraId="3D931B05" w14:textId="77777777" w:rsidR="00357DB9" w:rsidRDefault="00357DB9" w:rsidP="00794CD5">
      <w:pPr>
        <w:rPr>
          <w:sz w:val="24"/>
          <w:szCs w:val="24"/>
        </w:rPr>
      </w:pPr>
    </w:p>
    <w:p w14:paraId="0D49FA8D" w14:textId="77777777" w:rsidR="00357DB9" w:rsidRDefault="00357DB9" w:rsidP="00794CD5">
      <w:pPr>
        <w:rPr>
          <w:sz w:val="24"/>
          <w:szCs w:val="24"/>
        </w:rPr>
      </w:pPr>
    </w:p>
    <w:p w14:paraId="5E98505E" w14:textId="7DD8A36E" w:rsidR="007D18B7" w:rsidRDefault="00794CD5" w:rsidP="00357DB9">
      <w:pPr>
        <w:pStyle w:val="Salutations"/>
        <w:spacing w:before="0" w:after="0" w:line="300" w:lineRule="auto"/>
        <w:rPr>
          <w:caps w:val="0"/>
        </w:rPr>
      </w:pPr>
      <w:r w:rsidRPr="00686147">
        <w:rPr>
          <w:caps w:val="0"/>
        </w:rPr>
        <w:t>Sauriez-vous déduire de tout cela les prénoms respectifs de chaque reine ici présente : celle d’</w:t>
      </w:r>
      <w:proofErr w:type="spellStart"/>
      <w:r w:rsidRPr="00686147">
        <w:rPr>
          <w:caps w:val="0"/>
        </w:rPr>
        <w:t>Ambrosia</w:t>
      </w:r>
      <w:proofErr w:type="spellEnd"/>
      <w:r w:rsidRPr="00686147">
        <w:rPr>
          <w:caps w:val="0"/>
        </w:rPr>
        <w:t xml:space="preserve">, celle de </w:t>
      </w:r>
      <w:proofErr w:type="spellStart"/>
      <w:r w:rsidRPr="00686147">
        <w:rPr>
          <w:caps w:val="0"/>
        </w:rPr>
        <w:t>Carcosa</w:t>
      </w:r>
      <w:proofErr w:type="spellEnd"/>
      <w:r w:rsidRPr="00686147">
        <w:rPr>
          <w:caps w:val="0"/>
        </w:rPr>
        <w:t xml:space="preserve">, celle de </w:t>
      </w:r>
      <w:proofErr w:type="spellStart"/>
      <w:r w:rsidRPr="00686147">
        <w:rPr>
          <w:caps w:val="0"/>
        </w:rPr>
        <w:t>Pokolistan</w:t>
      </w:r>
      <w:proofErr w:type="spellEnd"/>
      <w:r w:rsidRPr="00686147">
        <w:rPr>
          <w:caps w:val="0"/>
        </w:rPr>
        <w:t xml:space="preserve"> et celle de </w:t>
      </w:r>
      <w:proofErr w:type="spellStart"/>
      <w:r w:rsidRPr="00686147">
        <w:rPr>
          <w:caps w:val="0"/>
        </w:rPr>
        <w:t>Belgicie</w:t>
      </w:r>
      <w:proofErr w:type="spellEnd"/>
      <w:r w:rsidRPr="00686147">
        <w:rPr>
          <w:caps w:val="0"/>
        </w:rPr>
        <w:t> ?</w:t>
      </w:r>
    </w:p>
    <w:p w14:paraId="2F2B5F64" w14:textId="2DF758A5" w:rsidR="00357DB9" w:rsidRPr="00357DB9" w:rsidRDefault="00357DB9" w:rsidP="00357DB9">
      <w:r>
        <w:rPr>
          <w:noProof/>
        </w:rPr>
        <mc:AlternateContent>
          <mc:Choice Requires="wps">
            <w:drawing>
              <wp:anchor distT="0" distB="914400" distL="114300" distR="114300" simplePos="0" relativeHeight="251663872" behindDoc="0" locked="0" layoutInCell="1" allowOverlap="1" wp14:anchorId="05107934" wp14:editId="67DC2D8F">
                <wp:simplePos x="0" y="0"/>
                <wp:positionH relativeFrom="margin">
                  <wp:posOffset>0</wp:posOffset>
                </wp:positionH>
                <wp:positionV relativeFrom="margin">
                  <wp:posOffset>7552055</wp:posOffset>
                </wp:positionV>
                <wp:extent cx="6400800" cy="1234440"/>
                <wp:effectExtent l="0" t="0" r="0" b="0"/>
                <wp:wrapTopAndBottom/>
                <wp:docPr id="774696268" name="Rectangle 774696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00800" cy="1234440"/>
                        </a:xfrm>
                        <a:prstGeom prst="rect">
                          <a:avLst/>
                        </a:prstGeom>
                        <a:blipFill dpi="0" rotWithShape="1">
                          <a:blip r:embed="rId13">
                            <a:duotone>
                              <a:srgbClr val="FFFFFF">
                                <a:tint val="95000"/>
                              </a:srgbClr>
                              <a:srgbClr val="FFFFFF">
                                <a:shade val="20000"/>
                              </a:srgbClr>
                            </a:duotone>
                          </a:blip>
                          <a:srcRect/>
                          <a:tile tx="0" ty="0" sx="100000" sy="100000" flip="none" algn="tl"/>
                        </a:blipFill>
                        <a:ln w="19050" cap="flat" cmpd="sng" algn="ctr">
                          <a:noFill/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100000</wp14:pctWidth>
                </wp14:sizeRelH>
                <wp14:sizeRelV relativeFrom="margin">
                  <wp14:pctHeight>15000</wp14:pctHeight>
                </wp14:sizeRelV>
              </wp:anchor>
            </w:drawing>
          </mc:Choice>
          <mc:Fallback>
            <w:pict>
              <v:rect w14:anchorId="43EB8CCC" id="Rectangle 774696268" o:spid="_x0000_s1026" style="position:absolute;margin-left:0;margin-top:594.65pt;width:7in;height:97.2pt;z-index:251663872;visibility:visible;mso-wrap-style:square;mso-width-percent:1000;mso-height-percent:150;mso-wrap-distance-left:9pt;mso-wrap-distance-top:0;mso-wrap-distance-right:9pt;mso-wrap-distance-bottom:1in;mso-position-horizontal:absolute;mso-position-horizontal-relative:margin;mso-position-vertical:absolute;mso-position-vertical-relative:margin;mso-width-percent:1000;mso-height-percent:15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BGUAAAAAUmdodGxvbmcAAAXc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" stroked="f" strokeweight="1.5pt">
                <v:fill r:id="rId14" o:title="" recolor="t" rotate="t" type="tile"/>
                <v:imagedata recolortarget="white"/>
                <w10:wrap type="topAndBottom" anchorx="margin" anchory="margin"/>
              </v:rect>
            </w:pict>
          </mc:Fallback>
        </mc:AlternateContent>
      </w:r>
    </w:p>
    <w:sectPr w:rsidR="00357DB9" w:rsidRPr="00357DB9" w:rsidSect="009C0FAF">
      <w:headerReference w:type="default" r:id="rId15"/>
      <w:pgSz w:w="11907" w:h="16839" w:code="1"/>
      <w:pgMar w:top="1417" w:right="1417" w:bottom="1417" w:left="1417" w:header="709" w:footer="709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48E83B9" w14:textId="77777777" w:rsidR="004D06E1" w:rsidRDefault="004D06E1">
      <w:r>
        <w:separator/>
      </w:r>
    </w:p>
    <w:p w14:paraId="6A5FFB37" w14:textId="77777777" w:rsidR="004D06E1" w:rsidRDefault="004D06E1"/>
    <w:p w14:paraId="7F3550DB" w14:textId="77777777" w:rsidR="004D06E1" w:rsidRDefault="004D06E1"/>
    <w:p w14:paraId="3B6BE6A2" w14:textId="77777777" w:rsidR="004D06E1" w:rsidRDefault="004D06E1"/>
    <w:p w14:paraId="357B9F1B" w14:textId="77777777" w:rsidR="004D06E1" w:rsidRDefault="004D06E1"/>
    <w:p w14:paraId="6293A8DF" w14:textId="77777777" w:rsidR="004D06E1" w:rsidRDefault="004D06E1"/>
    <w:p w14:paraId="55C25996" w14:textId="77777777" w:rsidR="004D06E1" w:rsidRDefault="004D06E1"/>
    <w:p w14:paraId="1BF3C2E2" w14:textId="77777777" w:rsidR="004D06E1" w:rsidRDefault="004D06E1"/>
    <w:p w14:paraId="71882773" w14:textId="77777777" w:rsidR="004D06E1" w:rsidRDefault="004D06E1"/>
  </w:endnote>
  <w:endnote w:type="continuationSeparator" w:id="0">
    <w:p w14:paraId="2FEFC78E" w14:textId="77777777" w:rsidR="004D06E1" w:rsidRDefault="004D06E1">
      <w:r>
        <w:continuationSeparator/>
      </w:r>
    </w:p>
    <w:p w14:paraId="1CC760AA" w14:textId="77777777" w:rsidR="004D06E1" w:rsidRDefault="004D06E1"/>
    <w:p w14:paraId="27D41793" w14:textId="77777777" w:rsidR="004D06E1" w:rsidRDefault="004D06E1"/>
    <w:p w14:paraId="0E9936A0" w14:textId="77777777" w:rsidR="004D06E1" w:rsidRDefault="004D06E1"/>
    <w:p w14:paraId="26D151E6" w14:textId="77777777" w:rsidR="004D06E1" w:rsidRDefault="004D06E1"/>
    <w:p w14:paraId="473F99C1" w14:textId="77777777" w:rsidR="004D06E1" w:rsidRDefault="004D06E1"/>
    <w:p w14:paraId="6DFA599A" w14:textId="77777777" w:rsidR="004D06E1" w:rsidRDefault="004D06E1"/>
    <w:p w14:paraId="384C56A4" w14:textId="77777777" w:rsidR="004D06E1" w:rsidRDefault="004D06E1"/>
    <w:p w14:paraId="63A4A86B" w14:textId="77777777" w:rsidR="004D06E1" w:rsidRDefault="004D06E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0922411" w14:textId="77777777" w:rsidR="004D06E1" w:rsidRDefault="004D06E1">
      <w:r>
        <w:separator/>
      </w:r>
    </w:p>
    <w:p w14:paraId="517E5945" w14:textId="77777777" w:rsidR="004D06E1" w:rsidRDefault="004D06E1"/>
    <w:p w14:paraId="773395A3" w14:textId="77777777" w:rsidR="004D06E1" w:rsidRDefault="004D06E1"/>
    <w:p w14:paraId="11008BCC" w14:textId="77777777" w:rsidR="004D06E1" w:rsidRDefault="004D06E1"/>
    <w:p w14:paraId="5CFFD511" w14:textId="77777777" w:rsidR="004D06E1" w:rsidRDefault="004D06E1"/>
    <w:p w14:paraId="5D9DE3B6" w14:textId="77777777" w:rsidR="004D06E1" w:rsidRDefault="004D06E1"/>
    <w:p w14:paraId="0D35A499" w14:textId="77777777" w:rsidR="004D06E1" w:rsidRDefault="004D06E1"/>
    <w:p w14:paraId="5DF82F23" w14:textId="77777777" w:rsidR="004D06E1" w:rsidRDefault="004D06E1"/>
    <w:p w14:paraId="15353C57" w14:textId="77777777" w:rsidR="004D06E1" w:rsidRDefault="004D06E1"/>
  </w:footnote>
  <w:footnote w:type="continuationSeparator" w:id="0">
    <w:p w14:paraId="004A3CE1" w14:textId="77777777" w:rsidR="004D06E1" w:rsidRDefault="004D06E1">
      <w:r>
        <w:continuationSeparator/>
      </w:r>
    </w:p>
    <w:p w14:paraId="3B0E32CB" w14:textId="77777777" w:rsidR="004D06E1" w:rsidRDefault="004D06E1"/>
    <w:p w14:paraId="2ABF7249" w14:textId="77777777" w:rsidR="004D06E1" w:rsidRDefault="004D06E1"/>
    <w:p w14:paraId="0D9028E6" w14:textId="77777777" w:rsidR="004D06E1" w:rsidRDefault="004D06E1"/>
    <w:p w14:paraId="6E7DB2E1" w14:textId="77777777" w:rsidR="004D06E1" w:rsidRDefault="004D06E1"/>
    <w:p w14:paraId="67444BD6" w14:textId="77777777" w:rsidR="004D06E1" w:rsidRDefault="004D06E1"/>
    <w:p w14:paraId="421E3260" w14:textId="77777777" w:rsidR="004D06E1" w:rsidRDefault="004D06E1"/>
    <w:p w14:paraId="1B7F5A5A" w14:textId="77777777" w:rsidR="004D06E1" w:rsidRDefault="004D06E1"/>
    <w:p w14:paraId="7FBA017D" w14:textId="77777777" w:rsidR="004D06E1" w:rsidRDefault="004D06E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27C7B3" w14:textId="77777777" w:rsidR="007D18B7" w:rsidRDefault="00000000">
    <w:pPr>
      <w:pStyle w:val="En-tte"/>
    </w:pPr>
    <w:r>
      <w:rPr>
        <w:noProof/>
      </w:rPr>
      <mc:AlternateContent>
        <mc:Choice Requires="wps">
          <w:drawing>
            <wp:anchor distT="0" distB="457200" distL="114300" distR="114300" simplePos="0" relativeHeight="251656192" behindDoc="0" locked="0" layoutInCell="1" allowOverlap="1" wp14:anchorId="5D351BF0" wp14:editId="597DBB86">
              <wp:simplePos x="0" y="0"/>
              <wp:positionH relativeFrom="margin">
                <wp:align>center</wp:align>
              </wp:positionH>
              <wp:positionV relativeFrom="margin">
                <wp:align>top</wp:align>
              </wp:positionV>
              <wp:extent cx="6400800" cy="575945"/>
              <wp:effectExtent l="0" t="0" r="0" b="0"/>
              <wp:wrapTopAndBottom/>
              <wp:docPr id="14" name="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400800" cy="575945"/>
                      </a:xfrm>
                      <a:prstGeom prst="rect">
                        <a:avLst/>
                      </a:prstGeom>
                      <a:blipFill dpi="0" rotWithShape="1">
                        <a:blip r:embed="rId1">
                          <a:duotone>
                            <a:schemeClr val="lt1">
                              <a:tint val="95000"/>
                            </a:schemeClr>
                            <a:schemeClr val="lt1">
                              <a:shade val="20000"/>
                            </a:schemeClr>
                          </a:duotone>
                        </a:blip>
                        <a:srcRect/>
                        <a:tile tx="0" ty="0" sx="100000" sy="100000" flip="none" algn="tl"/>
                      </a:blip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002">
                        <a:schemeClr val="l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b/>
                              <w:bCs/>
                              <w:color w:val="46464A" w:themeColor="text2"/>
                            </w:rPr>
                            <w:alias w:val="Date"/>
                            <w:id w:val="516659546"/>
                            <w:placeholder>
                              <w:docPart w:val="7397479A0A88494794839CC33A93ABEF"/>
                            </w:placeholder>
                            <w:showingPlcHdr/>
                            <w:dataBinding w:prefixMappings="xmlns:ns0='http://schemas.microsoft.com/office/2006/coverPageProps'" w:xpath="/ns0:CoverPageProperties[1]/ns0:PublishDate[1]" w:storeItemID="{55AF091B-3C7A-41E3-B477-F2FDAA23CFDA}"/>
                            <w:date>
                              <w:lid w:val="fr-FR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14:paraId="244F9800" w14:textId="77777777" w:rsidR="007D18B7" w:rsidRDefault="00000000">
                              <w:pPr>
                                <w:spacing w:after="160" w:line="264" w:lineRule="auto"/>
                                <w:jc w:val="center"/>
                                <w:rPr>
                                  <w:b/>
                                  <w:bCs/>
                                  <w:color w:val="46464A" w:themeColor="text2"/>
                                </w:rPr>
                              </w:pPr>
                              <w:r>
                                <w:rPr>
                                  <w:color w:val="46464A" w:themeColor="text2"/>
                                </w:rPr>
                                <w:t>[Sélectionnez la date]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margin">
                <wp14:pctHeight>7000</wp14:pctHeight>
              </wp14:sizeRelV>
            </wp:anchor>
          </w:drawing>
        </mc:Choice>
        <mc:Fallback>
          <w:pict>
            <v:rect w14:anchorId="5D351BF0" id="Rectangle 14" o:spid="_x0000_s1027" style="position:absolute;left:0;text-align:left;margin-left:0;margin-top:0;width:7in;height:45.35pt;z-index:251656192;visibility:visible;mso-wrap-style:square;mso-width-percent:1000;mso-height-percent:70;mso-wrap-distance-left:9pt;mso-wrap-distance-top:0;mso-wrap-distance-right:9pt;mso-wrap-distance-bottom:36pt;mso-position-horizontal:center;mso-position-horizontal-relative:margin;mso-position-vertical:top;mso-position-vertical-relative:margin;mso-width-percent:1000;mso-height-percent:70;mso-width-relative:margin;mso-height-relative:margin;v-text-anchor:bottom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" stroked="f" strokeweight="1.5pt">
              <v:fill r:id="rId2" o:title="" recolor="t" rotate="t" type="tile"/>
              <v:imagedata recolortarget="white [3057]"/>
              <v:textbox>
                <w:txbxContent>
                  <w:sdt>
                    <w:sdtPr>
                      <w:rPr>
                        <w:b/>
                        <w:bCs/>
                        <w:color w:val="46464A" w:themeColor="text2"/>
                      </w:rPr>
                      <w:alias w:val="Date"/>
                      <w:id w:val="516659546"/>
                      <w:placeholder>
                        <w:docPart w:val="7397479A0A88494794839CC33A93ABEF"/>
                      </w:placeholder>
                      <w:showingPlcHdr/>
                      <w:dataBinding w:prefixMappings="xmlns:ns0='http://schemas.microsoft.com/office/2006/coverPageProps'" w:xpath="/ns0:CoverPageProperties[1]/ns0:PublishDate[1]" w:storeItemID="{55AF091B-3C7A-41E3-B477-F2FDAA23CFDA}"/>
                      <w:date>
                        <w:lid w:val="fr-FR"/>
                        <w:storeMappedDataAs w:val="dateTime"/>
                        <w:calendar w:val="gregorian"/>
                      </w:date>
                    </w:sdtPr>
                    <w:sdtContent>
                      <w:p w14:paraId="244F9800" w14:textId="77777777" w:rsidR="007D18B7" w:rsidRDefault="00000000">
                        <w:pPr>
                          <w:spacing w:after="160" w:line="264" w:lineRule="auto"/>
                          <w:jc w:val="center"/>
                          <w:rPr>
                            <w:b/>
                            <w:bCs/>
                            <w:color w:val="46464A" w:themeColor="text2"/>
                          </w:rPr>
                        </w:pPr>
                        <w:r>
                          <w:rPr>
                            <w:color w:val="46464A" w:themeColor="text2"/>
                          </w:rPr>
                          <w:t>[Sélectionnez la date]</w:t>
                        </w:r>
                      </w:p>
                    </w:sdtContent>
                  </w:sdt>
                </w:txbxContent>
              </v:textbox>
              <w10:wrap type="topAndBottom" anchorx="margin" anchory="margin"/>
            </v:rect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0" allowOverlap="0" wp14:anchorId="478FEEC1" wp14:editId="77C72B3D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margin">
                    <wp14:pctPosVOffset>7000</wp14:pctPosVOffset>
                  </wp:positionV>
                </mc:Choice>
                <mc:Fallback>
                  <wp:positionV relativeFrom="page">
                    <wp:posOffset>1522095</wp:posOffset>
                  </wp:positionV>
                </mc:Fallback>
              </mc:AlternateContent>
              <wp:extent cx="5943600" cy="0"/>
              <wp:effectExtent l="0" t="0" r="0" b="19050"/>
              <wp:wrapNone/>
              <wp:docPr id="17" name="Connecteur droit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100000</wp14:pctWidth>
              </wp14:sizeRelH>
            </wp:anchor>
          </w:drawing>
        </mc:Choice>
        <mc:Fallback>
          <w:pict>
            <v:line w14:anchorId="6F484D25" id="Connecteur droit 17" o:spid="_x0000_s1026" style="position:absolute;z-index:251661312;visibility:visible;mso-wrap-style:square;mso-width-percent:1000;mso-top-percent:70;mso-wrap-distance-left:9pt;mso-wrap-distance-top:0;mso-wrap-distance-right:9pt;mso-wrap-distance-bottom:0;mso-position-horizontal:center;mso-position-horizontal-relative:margin;mso-position-vertical-relative:margin;mso-width-percent:1000;mso-top-percent:70;mso-width-relative:margin" from="0,0" to="468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" o:allowincell="f" o:allowoverlap="f" strokecolor="#6f6f74 [3204]">
              <w10:wrap anchorx="margin" anchory="margin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5884597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74102D46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D116D1F0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584A837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E0C0C54A"/>
    <w:lvl w:ilvl="0">
      <w:start w:val="1"/>
      <w:numFmt w:val="bullet"/>
      <w:pStyle w:val="Listepuces5"/>
      <w:lvlText w:val="○"/>
      <w:lvlJc w:val="left"/>
      <w:pPr>
        <w:ind w:left="1800" w:hanging="360"/>
      </w:pPr>
      <w:rPr>
        <w:rFonts w:ascii="Monotype Corsiva" w:hAnsi="Monotype Corsiva" w:hint="default"/>
        <w:color w:val="BEAE98" w:themeColor="accent3"/>
      </w:rPr>
    </w:lvl>
  </w:abstractNum>
  <w:abstractNum w:abstractNumId="5" w15:restartNumberingAfterBreak="0">
    <w:nsid w:val="FFFFFF81"/>
    <w:multiLevelType w:val="singleLevel"/>
    <w:tmpl w:val="9A8A1DFA"/>
    <w:lvl w:ilvl="0">
      <w:start w:val="1"/>
      <w:numFmt w:val="bullet"/>
      <w:pStyle w:val="Listepuces4"/>
      <w:lvlText w:val=""/>
      <w:lvlJc w:val="left"/>
      <w:pPr>
        <w:ind w:left="1440" w:hanging="360"/>
      </w:pPr>
      <w:rPr>
        <w:rFonts w:ascii="Symbol" w:hAnsi="Symbol" w:hint="default"/>
        <w:color w:val="BEAE98" w:themeColor="accent3"/>
      </w:rPr>
    </w:lvl>
  </w:abstractNum>
  <w:abstractNum w:abstractNumId="6" w15:restartNumberingAfterBreak="0">
    <w:nsid w:val="FFFFFF82"/>
    <w:multiLevelType w:val="singleLevel"/>
    <w:tmpl w:val="4AAC3C4A"/>
    <w:lvl w:ilvl="0">
      <w:start w:val="1"/>
      <w:numFmt w:val="bullet"/>
      <w:pStyle w:val="Listepuces3"/>
      <w:lvlText w:val=""/>
      <w:lvlJc w:val="left"/>
      <w:pPr>
        <w:ind w:left="1080" w:hanging="360"/>
      </w:pPr>
      <w:rPr>
        <w:rFonts w:ascii="Symbol" w:hAnsi="Symbol" w:hint="default"/>
        <w:color w:val="A8A8AB" w:themeColor="accent1" w:themeTint="99"/>
      </w:rPr>
    </w:lvl>
  </w:abstractNum>
  <w:abstractNum w:abstractNumId="7" w15:restartNumberingAfterBreak="0">
    <w:nsid w:val="FFFFFF83"/>
    <w:multiLevelType w:val="singleLevel"/>
    <w:tmpl w:val="3EFA84BC"/>
    <w:lvl w:ilvl="0">
      <w:start w:val="1"/>
      <w:numFmt w:val="bullet"/>
      <w:pStyle w:val="Listepuces2"/>
      <w:lvlText w:val=""/>
      <w:lvlJc w:val="left"/>
      <w:pPr>
        <w:ind w:left="720" w:hanging="360"/>
      </w:pPr>
      <w:rPr>
        <w:rFonts w:ascii="Symbol" w:hAnsi="Symbol" w:hint="default"/>
        <w:color w:val="6F6F74" w:themeColor="accent1"/>
      </w:rPr>
    </w:lvl>
  </w:abstractNum>
  <w:abstractNum w:abstractNumId="8" w15:restartNumberingAfterBreak="0">
    <w:nsid w:val="FFFFFF88"/>
    <w:multiLevelType w:val="singleLevel"/>
    <w:tmpl w:val="58422E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3932A106"/>
    <w:lvl w:ilvl="0">
      <w:start w:val="1"/>
      <w:numFmt w:val="bullet"/>
      <w:pStyle w:val="Listepuces"/>
      <w:lvlText w:val=""/>
      <w:lvlJc w:val="left"/>
      <w:pPr>
        <w:ind w:left="360" w:hanging="360"/>
      </w:pPr>
      <w:rPr>
        <w:rFonts w:ascii="Symbol" w:hAnsi="Symbol" w:hint="default"/>
        <w:color w:val="535356" w:themeColor="accent1" w:themeShade="BF"/>
      </w:rPr>
    </w:lvl>
  </w:abstractNum>
  <w:num w:numId="1" w16cid:durableId="1548293680">
    <w:abstractNumId w:val="9"/>
  </w:num>
  <w:num w:numId="2" w16cid:durableId="800419083">
    <w:abstractNumId w:val="9"/>
  </w:num>
  <w:num w:numId="3" w16cid:durableId="97720616">
    <w:abstractNumId w:val="7"/>
  </w:num>
  <w:num w:numId="4" w16cid:durableId="1060640423">
    <w:abstractNumId w:val="7"/>
  </w:num>
  <w:num w:numId="5" w16cid:durableId="170338992">
    <w:abstractNumId w:val="6"/>
  </w:num>
  <w:num w:numId="6" w16cid:durableId="1560441073">
    <w:abstractNumId w:val="6"/>
  </w:num>
  <w:num w:numId="7" w16cid:durableId="294602490">
    <w:abstractNumId w:val="5"/>
  </w:num>
  <w:num w:numId="8" w16cid:durableId="841504157">
    <w:abstractNumId w:val="5"/>
  </w:num>
  <w:num w:numId="9" w16cid:durableId="579415276">
    <w:abstractNumId w:val="4"/>
  </w:num>
  <w:num w:numId="10" w16cid:durableId="272171154">
    <w:abstractNumId w:val="4"/>
  </w:num>
  <w:num w:numId="11" w16cid:durableId="778572560">
    <w:abstractNumId w:val="8"/>
  </w:num>
  <w:num w:numId="12" w16cid:durableId="298652037">
    <w:abstractNumId w:val="3"/>
  </w:num>
  <w:num w:numId="13" w16cid:durableId="1732845030">
    <w:abstractNumId w:val="2"/>
  </w:num>
  <w:num w:numId="14" w16cid:durableId="317853750">
    <w:abstractNumId w:val="1"/>
  </w:num>
  <w:num w:numId="15" w16cid:durableId="791286619">
    <w:abstractNumId w:val="0"/>
  </w:num>
  <w:num w:numId="16" w16cid:durableId="1900434501">
    <w:abstractNumId w:val="9"/>
  </w:num>
  <w:num w:numId="17" w16cid:durableId="2082604620">
    <w:abstractNumId w:val="7"/>
  </w:num>
  <w:num w:numId="18" w16cid:durableId="926229167">
    <w:abstractNumId w:val="6"/>
  </w:num>
  <w:num w:numId="19" w16cid:durableId="1953777416">
    <w:abstractNumId w:val="5"/>
  </w:num>
  <w:num w:numId="20" w16cid:durableId="34953148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DateAndTime/>
  <w:hideGrammaticalErrors/>
  <w:proofState w:spelling="clean" w:grammar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0"/>
  </w:compat>
  <w:rsids>
    <w:rsidRoot w:val="00794CD5"/>
    <w:rsid w:val="00357DB9"/>
    <w:rsid w:val="003B0D24"/>
    <w:rsid w:val="004D06E1"/>
    <w:rsid w:val="00686147"/>
    <w:rsid w:val="00794CD5"/>
    <w:rsid w:val="007D18B7"/>
    <w:rsid w:val="009C0FAF"/>
    <w:rsid w:val="00E77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DocumentPartTemplate"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7CA758"/>
  <w15:docId w15:val="{F9A6614F-4D03-4414-8F33-79D748D5D7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36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36" w:unhideWhenUsed="1"/>
    <w:lsdException w:name="List Bullet 3" w:semiHidden="1" w:uiPriority="36" w:unhideWhenUsed="1"/>
    <w:lsdException w:name="List Bullet 4" w:semiHidden="1" w:uiPriority="36" w:unhideWhenUsed="1"/>
    <w:lsdException w:name="List Bullet 5" w:semiHidden="1" w:uiPriority="36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5" w:unhideWhenUsed="1" w:qFormat="1"/>
    <w:lsdException w:name="Signature" w:semiHidden="1" w:unhideWhenUsed="1" w:qFormat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iPriority="4" w:unhideWhenUsed="1" w:qFormat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4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1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semiHidden="1" w:uiPriority="34" w:unhideWhenUsed="1" w:qFormat="1"/>
    <w:lsdException w:name="Quote" w:uiPriority="29" w:qFormat="1"/>
    <w:lsdException w:name="Intense Quote" w:semiHidden="1" w:uiPriority="30" w:unhideWhenUsed="1" w:qFormat="1"/>
    <w:lsdException w:name="Medium List 2 Accent 1" w:uiPriority="41"/>
    <w:lsdException w:name="Medium Grid 1 Accent 1" w:uiPriority="41"/>
    <w:lsdException w:name="Medium Grid 2 Accent 1" w:uiPriority="41"/>
    <w:lsdException w:name="Medium Grid 3 Accent 1" w:uiPriority="41"/>
    <w:lsdException w:name="Dark List Accent 1" w:uiPriority="41"/>
    <w:lsdException w:name="Colorful Shading Accent 1" w:uiPriority="41"/>
    <w:lsdException w:name="Colorful List Accent 1" w:uiPriority="41"/>
    <w:lsdException w:name="Colorful Grid Accent 1" w:uiPriority="41"/>
    <w:lsdException w:name="Light Shading Accent 2" w:uiPriority="42"/>
    <w:lsdException w:name="Light List Accent 2" w:uiPriority="42"/>
    <w:lsdException w:name="Light Grid Accent 2" w:uiPriority="42"/>
    <w:lsdException w:name="Medium Shading 1 Accent 2" w:uiPriority="42"/>
    <w:lsdException w:name="Medium Shading 2 Accent 2" w:uiPriority="42"/>
    <w:lsdException w:name="Medium List 1 Accent 2" w:uiPriority="42"/>
    <w:lsdException w:name="Medium List 2 Accent 2" w:uiPriority="42"/>
    <w:lsdException w:name="Medium Grid 1 Accent 2" w:uiPriority="42"/>
    <w:lsdException w:name="Medium Grid 2 Accent 2" w:uiPriority="42"/>
    <w:lsdException w:name="Medium Grid 3 Accent 2" w:uiPriority="42"/>
    <w:lsdException w:name="Dark List Accent 2" w:uiPriority="42"/>
    <w:lsdException w:name="Colorful Shading Accent 2" w:uiPriority="42"/>
    <w:lsdException w:name="Colorful List Accent 2" w:uiPriority="42"/>
    <w:lsdException w:name="Colorful Grid Accent 2" w:uiPriority="42"/>
    <w:lsdException w:name="Light Shading Accent 3" w:uiPriority="43"/>
    <w:lsdException w:name="Light List Accent 3" w:uiPriority="43"/>
    <w:lsdException w:name="Light Grid Accent 3" w:uiPriority="43"/>
    <w:lsdException w:name="Medium Shading 1 Accent 3" w:uiPriority="43"/>
    <w:lsdException w:name="Medium Shading 2 Accent 3" w:uiPriority="43"/>
    <w:lsdException w:name="Medium List 1 Accent 3" w:uiPriority="43"/>
    <w:lsdException w:name="Medium List 2 Accent 3" w:uiPriority="43"/>
    <w:lsdException w:name="Medium Grid 1 Accent 3" w:uiPriority="43"/>
    <w:lsdException w:name="Medium Grid 2 Accent 3" w:uiPriority="43"/>
    <w:lsdException w:name="Medium Grid 3 Accent 3" w:uiPriority="43"/>
    <w:lsdException w:name="Dark List Accent 3" w:uiPriority="43"/>
    <w:lsdException w:name="Colorful Shading Accent 3" w:uiPriority="43"/>
    <w:lsdException w:name="Colorful List Accent 3" w:uiPriority="43"/>
    <w:lsdException w:name="Colorful Grid Accent 3" w:uiPriority="43"/>
    <w:lsdException w:name="Light Shading Accent 4" w:uiPriority="44"/>
    <w:lsdException w:name="Light List Accent 4" w:uiPriority="44"/>
    <w:lsdException w:name="Light Grid Accent 4" w:uiPriority="44"/>
    <w:lsdException w:name="Medium Shading 1 Accent 4" w:uiPriority="44"/>
    <w:lsdException w:name="Medium Shading 2 Accent 4" w:uiPriority="44"/>
    <w:lsdException w:name="Medium List 1 Accent 4" w:uiPriority="44"/>
    <w:lsdException w:name="Medium List 2 Accent 4" w:uiPriority="44"/>
    <w:lsdException w:name="Medium Grid 1 Accent 4" w:uiPriority="44"/>
    <w:lsdException w:name="Medium Grid 2 Accent 4" w:uiPriority="44"/>
    <w:lsdException w:name="Medium Grid 3 Accent 4" w:uiPriority="44"/>
    <w:lsdException w:name="Dark List Accent 4" w:uiPriority="44"/>
    <w:lsdException w:name="Colorful Shading Accent 4" w:uiPriority="44"/>
    <w:lsdException w:name="Colorful List Accent 4" w:uiPriority="44"/>
    <w:lsdException w:name="Colorful Grid Accent 4" w:uiPriority="44"/>
    <w:lsdException w:name="Light Shading Accent 5" w:uiPriority="45"/>
    <w:lsdException w:name="Light List Accent 5" w:uiPriority="45"/>
    <w:lsdException w:name="Light Grid Accent 5" w:uiPriority="45"/>
    <w:lsdException w:name="Medium Shading 1 Accent 5" w:uiPriority="45"/>
    <w:lsdException w:name="Medium Shading 2 Accent 5" w:uiPriority="45"/>
    <w:lsdException w:name="Medium List 1 Accent 5" w:uiPriority="45"/>
    <w:lsdException w:name="Medium List 2 Accent 5" w:uiPriority="45"/>
    <w:lsdException w:name="Medium Grid 1 Accent 5" w:uiPriority="45"/>
    <w:lsdException w:name="Medium Grid 2 Accent 5" w:uiPriority="45"/>
    <w:lsdException w:name="Medium Grid 3 Accent 5" w:uiPriority="45"/>
    <w:lsdException w:name="Dark List Accent 5" w:uiPriority="45"/>
    <w:lsdException w:name="Colorful Shading Accent 5" w:uiPriority="45"/>
    <w:lsdException w:name="Colorful List Accent 5" w:uiPriority="45"/>
    <w:lsdException w:name="Colorful Grid Accent 5" w:uiPriority="45"/>
    <w:lsdException w:name="Light Shading Accent 6" w:uiPriority="46"/>
    <w:lsdException w:name="Light List Accent 6" w:uiPriority="46"/>
    <w:lsdException w:name="Light Grid Accent 6" w:uiPriority="46"/>
    <w:lsdException w:name="Medium Shading 1 Accent 6" w:uiPriority="46"/>
    <w:lsdException w:name="Medium Shading 2 Accent 6" w:uiPriority="46"/>
    <w:lsdException w:name="Medium List 1 Accent 6" w:uiPriority="46"/>
    <w:lsdException w:name="Medium List 2 Accent 6" w:uiPriority="46"/>
    <w:lsdException w:name="Medium Grid 1 Accent 6" w:uiPriority="46"/>
    <w:lsdException w:name="Medium Grid 2 Accent 6" w:uiPriority="46"/>
    <w:lsdException w:name="Medium Grid 3 Accent 6" w:uiPriority="46"/>
    <w:lsdException w:name="Dark List Accent 6" w:uiPriority="46"/>
    <w:lsdException w:name="Colorful Shading Accent 6" w:uiPriority="46"/>
    <w:lsdException w:name="Colorful List Accent 6" w:uiPriority="46"/>
    <w:lsdException w:name="Colorful Grid Accent 6" w:uiPriority="4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300" w:lineRule="auto"/>
      <w:jc w:val="both"/>
    </w:pPr>
  </w:style>
  <w:style w:type="paragraph" w:styleId="Titre1">
    <w:name w:val="heading 1"/>
    <w:basedOn w:val="Normal"/>
    <w:next w:val="Normal"/>
    <w:link w:val="Titre1Car"/>
    <w:uiPriority w:val="9"/>
    <w:qFormat/>
    <w:pPr>
      <w:keepNext/>
      <w:keepLines/>
      <w:spacing w:before="240" w:after="0" w:line="240" w:lineRule="auto"/>
      <w:jc w:val="center"/>
      <w:outlineLvl w:val="0"/>
    </w:pPr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pPr>
      <w:keepNext/>
      <w:keepLines/>
      <w:spacing w:before="120" w:after="0" w:line="240" w:lineRule="auto"/>
      <w:jc w:val="center"/>
      <w:outlineLvl w:val="1"/>
    </w:pPr>
    <w:rPr>
      <w:rFonts w:asciiTheme="majorHAnsi" w:eastAsiaTheme="majorEastAsia" w:hAnsiTheme="majorHAnsi" w:cstheme="majorBidi"/>
      <w:bCs/>
      <w:color w:val="46464A" w:themeColor="text2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pPr>
      <w:keepNext/>
      <w:keepLines/>
      <w:spacing w:before="20" w:after="0" w:line="240" w:lineRule="auto"/>
      <w:jc w:val="center"/>
      <w:outlineLvl w:val="2"/>
    </w:pPr>
    <w:rPr>
      <w:rFonts w:asciiTheme="majorHAnsi" w:eastAsiaTheme="majorEastAsia" w:hAnsiTheme="majorHAnsi" w:cstheme="majorBidi"/>
      <w:b/>
      <w:bCs/>
      <w:color w:val="535356" w:themeColor="accent1" w:themeShade="BF"/>
      <w:sz w:val="23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3"/>
    </w:pPr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4"/>
    </w:pPr>
    <w:rPr>
      <w:rFonts w:asciiTheme="majorHAnsi" w:eastAsiaTheme="majorEastAsia" w:hAnsiTheme="majorHAnsi" w:cstheme="majorBidi"/>
      <w:color w:val="232324" w:themeColor="text2" w:themeShade="80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5"/>
    </w:pPr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6"/>
    </w:pPr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7"/>
    </w:pPr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pPr>
      <w:keepNext/>
      <w:keepLines/>
      <w:spacing w:before="200" w:after="0" w:line="264" w:lineRule="auto"/>
      <w:jc w:val="center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Pr>
      <w:rFonts w:asciiTheme="majorHAnsi" w:eastAsiaTheme="majorEastAsia" w:hAnsiTheme="majorHAnsi" w:cstheme="majorBidi"/>
      <w:caps/>
      <w:color w:val="343437" w:themeColor="text2" w:themeShade="BF"/>
      <w:spacing w:val="20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Pr>
      <w:rFonts w:asciiTheme="majorHAnsi" w:eastAsiaTheme="majorEastAsia" w:hAnsiTheme="majorHAnsi" w:cstheme="majorBidi"/>
      <w:bCs/>
      <w:color w:val="46464A" w:themeColor="text2"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Pr>
      <w:rFonts w:asciiTheme="majorHAnsi" w:eastAsiaTheme="majorEastAsia" w:hAnsiTheme="majorHAnsi" w:cstheme="majorBidi"/>
      <w:b/>
      <w:bCs/>
      <w:color w:val="535356" w:themeColor="accent1" w:themeShade="BF"/>
      <w:sz w:val="23"/>
    </w:rPr>
  </w:style>
  <w:style w:type="character" w:customStyle="1" w:styleId="Titre4Car">
    <w:name w:val="Titre 4 Car"/>
    <w:basedOn w:val="Policepardfaut"/>
    <w:link w:val="Titre4"/>
    <w:uiPriority w:val="9"/>
    <w:semiHidden/>
    <w:rPr>
      <w:rFonts w:asciiTheme="majorHAnsi" w:eastAsiaTheme="majorEastAsia" w:hAnsiTheme="majorHAnsi" w:cstheme="majorBidi"/>
      <w:bCs/>
      <w:iCs/>
      <w:caps/>
      <w:color w:val="46464A" w:themeColor="text2"/>
      <w:spacing w:val="12"/>
      <w:sz w:val="21"/>
    </w:rPr>
  </w:style>
  <w:style w:type="character" w:customStyle="1" w:styleId="Titre5Car">
    <w:name w:val="Titre 5 Car"/>
    <w:basedOn w:val="Policepardfaut"/>
    <w:link w:val="Titre5"/>
    <w:uiPriority w:val="9"/>
    <w:semiHidden/>
    <w:rPr>
      <w:rFonts w:asciiTheme="majorHAnsi" w:eastAsiaTheme="majorEastAsia" w:hAnsiTheme="majorHAnsi" w:cstheme="majorBidi"/>
      <w:color w:val="232324" w:themeColor="text2" w:themeShade="80"/>
    </w:rPr>
  </w:style>
  <w:style w:type="character" w:customStyle="1" w:styleId="Titre6Car">
    <w:name w:val="Titre 6 Car"/>
    <w:basedOn w:val="Policepardfaut"/>
    <w:link w:val="Titre6"/>
    <w:uiPriority w:val="9"/>
    <w:semiHidden/>
    <w:rPr>
      <w:rFonts w:asciiTheme="majorHAnsi" w:eastAsiaTheme="majorEastAsia" w:hAnsiTheme="majorHAnsi" w:cstheme="majorBidi"/>
      <w:i/>
      <w:iCs/>
      <w:color w:val="000000"/>
      <w:sz w:val="21"/>
      <w14:textFill>
        <w14:solidFill>
          <w14:srgbClr w14:val="000000">
            <w14:lumMod w14:val="50000"/>
            <w14:lumMod w14:val="50000"/>
          </w14:srgbClr>
        </w14:solidFill>
      </w14:textFill>
    </w:rPr>
  </w:style>
  <w:style w:type="character" w:customStyle="1" w:styleId="Titre7Car">
    <w:name w:val="Titre 7 Car"/>
    <w:basedOn w:val="Policepardfaut"/>
    <w:link w:val="Titre7"/>
    <w:uiPriority w:val="9"/>
    <w:semiHidden/>
    <w:rPr>
      <w:rFonts w:asciiTheme="majorHAnsi" w:eastAsiaTheme="majorEastAsia" w:hAnsiTheme="majorHAnsi" w:cstheme="majorBidi"/>
      <w:i/>
      <w:iCs/>
      <w:color w:val="A7B789" w:themeColor="accent2"/>
      <w:sz w:val="21"/>
      <w14:textFill>
        <w14:solidFill>
          <w14:schemeClr w14:val="accent2">
            <w14:lumMod w14:val="75000"/>
            <w14:lumMod w14:val="75000"/>
            <w14:lumOff w14:val="25000"/>
          </w14:schemeClr>
        </w14:solidFill>
      </w14:textFill>
    </w:rPr>
  </w:style>
  <w:style w:type="character" w:customStyle="1" w:styleId="Titre8Car">
    <w:name w:val="Titre 8 Car"/>
    <w:basedOn w:val="Policepardfaut"/>
    <w:link w:val="Titre8"/>
    <w:uiPriority w:val="9"/>
    <w:semiHidden/>
    <w:rPr>
      <w:rFonts w:asciiTheme="majorHAnsi" w:eastAsiaTheme="majorEastAsia" w:hAnsiTheme="majorHAnsi" w:cstheme="majorBidi"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customStyle="1" w:styleId="Titre9Car">
    <w:name w:val="Titre 9 Car"/>
    <w:basedOn w:val="Policepardfaut"/>
    <w:link w:val="Titre9"/>
    <w:uiPriority w:val="9"/>
    <w:semiHidden/>
    <w:rPr>
      <w:rFonts w:asciiTheme="majorHAnsi" w:eastAsiaTheme="majorEastAsia" w:hAnsiTheme="majorHAnsi" w:cstheme="majorBidi"/>
      <w:i/>
      <w:iCs/>
      <w:color w:val="000000"/>
      <w:sz w:val="20"/>
      <w:szCs w:val="20"/>
      <w14:textFill>
        <w14:solidFill>
          <w14:srgbClr w14:val="000000">
            <w14:lumMod w14:val="75000"/>
            <w14:lumOff w14:val="25000"/>
          </w14:srgbClr>
        </w14:solidFill>
      </w14:textFill>
    </w:r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Accentuation">
    <w:name w:val="Emphasis"/>
    <w:basedOn w:val="Policepardfaut"/>
    <w:uiPriority w:val="20"/>
    <w:qFormat/>
    <w:rPr>
      <w:b/>
      <w:i/>
      <w:iCs/>
      <w:color w:val="6F6F74" w:themeColor="accent1"/>
    </w:rPr>
  </w:style>
  <w:style w:type="character" w:customStyle="1" w:styleId="CaractrederfrenceIntense">
    <w:name w:val="Caractère de référence Intense"/>
    <w:basedOn w:val="Policepardfaut"/>
    <w:uiPriority w:val="32"/>
    <w:rPr>
      <w:rFonts w:cs="Times New Roman"/>
      <w:b/>
      <w:color w:val="000000"/>
      <w:szCs w:val="20"/>
      <w:u w:val="single"/>
      <w14:textFill>
        <w14:solidFill>
          <w14:srgbClr w14:val="000000">
            <w14:lumMod w14:val="75000"/>
          </w14:srgbClr>
        </w14:solidFill>
      </w14:textFill>
    </w:rPr>
  </w:style>
  <w:style w:type="character" w:customStyle="1" w:styleId="CaractrederfrenceDiscret">
    <w:name w:val="Caractère de référence Discret"/>
    <w:basedOn w:val="Policepardfaut"/>
    <w:uiPriority w:val="31"/>
    <w:rPr>
      <w:rFonts w:cs="Times New Roman"/>
      <w:color w:val="000000"/>
      <w:szCs w:val="20"/>
      <w:u w:val="single"/>
      <w14:textFill>
        <w14:solidFill>
          <w14:srgbClr w14:val="000000">
            <w14:lumMod w14:val="55000"/>
            <w14:lumOff w14:val="45000"/>
          </w14:srgbClr>
        </w14:solidFill>
      </w14:textFill>
    </w:rPr>
  </w:style>
  <w:style w:type="character" w:customStyle="1" w:styleId="Caractredetitredulivre">
    <w:name w:val="Caractère de titre du livre"/>
    <w:basedOn w:val="Policepardfaut"/>
    <w:uiPriority w:val="33"/>
    <w:rPr>
      <w:rFonts w:asciiTheme="majorHAnsi" w:hAnsiTheme="majorHAnsi" w:cs="Times New Roman"/>
      <w:b/>
      <w:i/>
      <w:color w:val="000000"/>
      <w:szCs w:val="20"/>
    </w:rPr>
  </w:style>
  <w:style w:type="character" w:customStyle="1" w:styleId="CaractreEmphaseintense">
    <w:name w:val="Caractère Emphase intense"/>
    <w:basedOn w:val="Policepardfaut"/>
    <w:uiPriority w:val="21"/>
    <w:rPr>
      <w:rFonts w:cs="Times New Roman"/>
      <w:b/>
      <w:i/>
      <w:color w:val="000000"/>
      <w:szCs w:val="20"/>
      <w14:textFill>
        <w14:solidFill>
          <w14:srgbClr w14:val="000000">
            <w14:lumMod w14:val="75000"/>
          </w14:srgbClr>
        </w14:solidFill>
      </w14:textFill>
    </w:rPr>
  </w:style>
  <w:style w:type="character" w:customStyle="1" w:styleId="Caractredaccentuationdiscret">
    <w:name w:val="Caractère d’accentuation discret"/>
    <w:basedOn w:val="Policepardfaut"/>
    <w:uiPriority w:val="19"/>
    <w:rPr>
      <w:rFonts w:cs="Times New Roman"/>
      <w:i/>
      <w:color w:val="000000"/>
      <w:szCs w:val="20"/>
      <w14:textFill>
        <w14:solidFill>
          <w14:srgbClr w14:val="000000">
            <w14:lumMod w14:val="55000"/>
            <w14:lumOff w14:val="45000"/>
          </w14:srgbClr>
        </w14:solidFill>
      </w14:textFill>
    </w:rPr>
  </w:style>
  <w:style w:type="paragraph" w:styleId="Citation">
    <w:name w:val="Quote"/>
    <w:basedOn w:val="Normal"/>
    <w:next w:val="Normal"/>
    <w:link w:val="CitationCar"/>
    <w:uiPriority w:val="29"/>
    <w:qFormat/>
    <w:pPr>
      <w:pBdr>
        <w:top w:val="single" w:sz="12" w:space="4" w:color="6F6F74" w:themeColor="accent1"/>
        <w:bottom w:val="double" w:sz="18" w:space="4" w:color="6F6F74" w:themeColor="accent1"/>
      </w:pBdr>
      <w:spacing w:after="0" w:line="420" w:lineRule="auto"/>
    </w:pPr>
    <w:rPr>
      <w:rFonts w:asciiTheme="majorHAnsi" w:hAnsiTheme="majorHAnsi"/>
      <w:caps/>
      <w:color w:val="535356" w:themeColor="accent1" w:themeShade="BF"/>
      <w:spacing w:val="10"/>
      <w14:ligatures w14:val="standard"/>
      <w14:numForm w14:val="oldStyle"/>
    </w:rPr>
  </w:style>
  <w:style w:type="character" w:customStyle="1" w:styleId="CitationCar">
    <w:name w:val="Citation Car"/>
    <w:basedOn w:val="Policepardfaut"/>
    <w:link w:val="Citation"/>
    <w:uiPriority w:val="29"/>
    <w:rPr>
      <w:rFonts w:asciiTheme="majorHAnsi" w:hAnsiTheme="majorHAnsi"/>
      <w:caps/>
      <w:color w:val="535356" w:themeColor="accent1" w:themeShade="BF"/>
      <w:spacing w:val="10"/>
      <w14:ligatures w14:val="standard"/>
      <w14:numForm w14:val="oldStyle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thickThinSmallGap" w:sz="48" w:space="8" w:color="6F6F74" w:themeColor="accent1"/>
        <w:left w:val="thickThinSmallGap" w:sz="48" w:space="8" w:color="6F6F74" w:themeColor="accent1"/>
        <w:bottom w:val="thinThickSmallGap" w:sz="48" w:space="8" w:color="6F6F74" w:themeColor="accent1"/>
        <w:right w:val="thinThickSmallGap" w:sz="48" w:space="8" w:color="6F6F74" w:themeColor="accent1"/>
      </w:pBdr>
      <w:shd w:val="clear" w:color="auto" w:fill="6F6F74" w:themeFill="accent1"/>
      <w:spacing w:before="120" w:line="360" w:lineRule="auto"/>
      <w:ind w:left="288" w:right="288"/>
      <w:jc w:val="center"/>
    </w:pPr>
    <w:rPr>
      <w:rFonts w:asciiTheme="majorHAnsi" w:eastAsiaTheme="majorEastAsia" w:hAnsiTheme="majorHAnsi"/>
      <w:caps/>
      <w:color w:val="FFFFFF" w:themeColor="background1"/>
      <w:spacing w:val="6"/>
      <w:sz w:val="24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table" w:styleId="Grilledutableau">
    <w:name w:val="Table Grid"/>
    <w:basedOn w:val="TableauNormal"/>
    <w:uiPriority w:val="1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En-tte">
    <w:name w:val="header"/>
    <w:basedOn w:val="Normal"/>
    <w:link w:val="En-tteCar"/>
    <w:uiPriority w:val="99"/>
    <w:unhideWhenUsed/>
    <w:pPr>
      <w:tabs>
        <w:tab w:val="center" w:pos="4320"/>
        <w:tab w:val="right" w:pos="8640"/>
      </w:tabs>
    </w:pPr>
  </w:style>
  <w:style w:type="character" w:customStyle="1" w:styleId="En-tteCar">
    <w:name w:val="En-tête Car"/>
    <w:basedOn w:val="Policepardfaut"/>
    <w:link w:val="En-tte"/>
    <w:uiPriority w:val="99"/>
    <w:rPr>
      <w:rFonts w:cs="Times New Roman"/>
      <w:color w:val="000000"/>
      <w:szCs w:val="20"/>
    </w:rPr>
  </w:style>
  <w:style w:type="paragraph" w:styleId="Pieddepage">
    <w:name w:val="footer"/>
    <w:basedOn w:val="Normal"/>
    <w:link w:val="PieddepageCar"/>
    <w:uiPriority w:val="99"/>
    <w:unhideWhenUsed/>
    <w:pPr>
      <w:tabs>
        <w:tab w:val="center" w:pos="4320"/>
        <w:tab w:val="right" w:pos="8640"/>
      </w:tabs>
    </w:pPr>
  </w:style>
  <w:style w:type="character" w:customStyle="1" w:styleId="PieddepageCar">
    <w:name w:val="Pied de page Car"/>
    <w:basedOn w:val="Policepardfaut"/>
    <w:link w:val="Pieddepage"/>
    <w:uiPriority w:val="99"/>
    <w:rPr>
      <w:rFonts w:cs="Times New Roman"/>
      <w:color w:val="000000"/>
      <w:szCs w:val="20"/>
    </w:rPr>
  </w:style>
  <w:style w:type="paragraph" w:styleId="Textedebulles">
    <w:name w:val="Balloon Text"/>
    <w:basedOn w:val="Normal"/>
    <w:link w:val="TextedebullesC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Tahoma" w:hAnsi="Tahoma" w:cs="Tahoma"/>
      <w:color w:val="000000"/>
      <w:sz w:val="16"/>
      <w:szCs w:val="16"/>
    </w:rPr>
  </w:style>
  <w:style w:type="paragraph" w:styleId="Lgende">
    <w:name w:val="caption"/>
    <w:basedOn w:val="Normal"/>
    <w:next w:val="Normal"/>
    <w:uiPriority w:val="35"/>
    <w:unhideWhenUsed/>
    <w:qFormat/>
    <w:pPr>
      <w:spacing w:line="240" w:lineRule="auto"/>
    </w:pPr>
    <w:rPr>
      <w:b/>
      <w:bCs/>
      <w:color w:val="46464A" w:themeColor="text2"/>
      <w:sz w:val="18"/>
      <w:szCs w:val="18"/>
    </w:rPr>
  </w:style>
  <w:style w:type="paragraph" w:styleId="Sansinterligne">
    <w:name w:val="No Spacing"/>
    <w:link w:val="SansinterligneCar"/>
    <w:uiPriority w:val="1"/>
    <w:qFormat/>
    <w:pPr>
      <w:spacing w:after="0" w:line="240" w:lineRule="auto"/>
    </w:pPr>
  </w:style>
  <w:style w:type="paragraph" w:styleId="Normalcentr">
    <w:name w:val="Block Text"/>
    <w:aliases w:val="Quote"/>
    <w:uiPriority w:val="40"/>
    <w:pPr>
      <w:pBdr>
        <w:top w:val="single" w:sz="2" w:space="10" w:color="A8A8AB" w:themeColor="accent1" w:themeTint="99"/>
        <w:bottom w:val="single" w:sz="24" w:space="10" w:color="A8A8AB" w:themeColor="accent1" w:themeTint="99"/>
      </w:pBdr>
      <w:spacing w:after="280" w:line="240" w:lineRule="auto"/>
      <w:ind w:left="1440" w:right="1440"/>
      <w:jc w:val="both"/>
    </w:pPr>
    <w:rPr>
      <w:rFonts w:eastAsia="Times New Roman" w:cs="Times New Roman"/>
      <w:color w:val="808080" w:themeColor="background1" w:themeShade="80"/>
      <w:sz w:val="28"/>
      <w:szCs w:val="28"/>
    </w:rPr>
  </w:style>
  <w:style w:type="paragraph" w:styleId="Listepuces">
    <w:name w:val="List Bullet"/>
    <w:basedOn w:val="Normal"/>
    <w:uiPriority w:val="6"/>
    <w:unhideWhenUsed/>
    <w:pPr>
      <w:numPr>
        <w:numId w:val="16"/>
      </w:numPr>
      <w:spacing w:after="0"/>
      <w:contextualSpacing/>
    </w:pPr>
  </w:style>
  <w:style w:type="paragraph" w:styleId="Listepuces2">
    <w:name w:val="List Bullet 2"/>
    <w:basedOn w:val="Normal"/>
    <w:uiPriority w:val="6"/>
    <w:unhideWhenUsed/>
    <w:pPr>
      <w:numPr>
        <w:numId w:val="17"/>
      </w:numPr>
      <w:spacing w:after="0"/>
    </w:pPr>
  </w:style>
  <w:style w:type="paragraph" w:styleId="Listepuces3">
    <w:name w:val="List Bullet 3"/>
    <w:basedOn w:val="Normal"/>
    <w:uiPriority w:val="6"/>
    <w:unhideWhenUsed/>
    <w:pPr>
      <w:numPr>
        <w:numId w:val="18"/>
      </w:numPr>
      <w:spacing w:after="0"/>
    </w:pPr>
  </w:style>
  <w:style w:type="paragraph" w:styleId="Listepuces4">
    <w:name w:val="List Bullet 4"/>
    <w:basedOn w:val="Normal"/>
    <w:uiPriority w:val="6"/>
    <w:unhideWhenUsed/>
    <w:pPr>
      <w:numPr>
        <w:numId w:val="19"/>
      </w:numPr>
      <w:spacing w:after="0"/>
    </w:pPr>
  </w:style>
  <w:style w:type="paragraph" w:styleId="Listepuces5">
    <w:name w:val="List Bullet 5"/>
    <w:basedOn w:val="Normal"/>
    <w:uiPriority w:val="6"/>
    <w:unhideWhenUsed/>
    <w:pPr>
      <w:numPr>
        <w:numId w:val="20"/>
      </w:numPr>
      <w:spacing w:after="0"/>
    </w:pPr>
  </w:style>
  <w:style w:type="paragraph" w:styleId="TM1">
    <w:name w:val="toc 1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</w:pPr>
    <w:rPr>
      <w:smallCaps/>
      <w:color w:val="A7B789" w:themeColor="accent2"/>
    </w:rPr>
  </w:style>
  <w:style w:type="paragraph" w:styleId="TM2">
    <w:name w:val="toc 2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216"/>
    </w:pPr>
    <w:rPr>
      <w:smallCaps/>
    </w:rPr>
  </w:style>
  <w:style w:type="paragraph" w:styleId="TM3">
    <w:name w:val="toc 3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446"/>
    </w:pPr>
    <w:rPr>
      <w:smallCaps/>
    </w:rPr>
  </w:style>
  <w:style w:type="paragraph" w:styleId="TM4">
    <w:name w:val="toc 4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662"/>
    </w:pPr>
    <w:rPr>
      <w:smallCaps/>
    </w:rPr>
  </w:style>
  <w:style w:type="paragraph" w:styleId="TM5">
    <w:name w:val="toc 5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878"/>
    </w:pPr>
    <w:rPr>
      <w:smallCaps/>
    </w:rPr>
  </w:style>
  <w:style w:type="paragraph" w:styleId="TM6">
    <w:name w:val="toc 6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094"/>
    </w:pPr>
    <w:rPr>
      <w:smallCaps/>
    </w:rPr>
  </w:style>
  <w:style w:type="paragraph" w:styleId="TM7">
    <w:name w:val="toc 7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325"/>
    </w:pPr>
    <w:rPr>
      <w:smallCaps/>
    </w:rPr>
  </w:style>
  <w:style w:type="paragraph" w:styleId="TM8">
    <w:name w:val="toc 8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540"/>
    </w:pPr>
    <w:rPr>
      <w:smallCaps/>
    </w:rPr>
  </w:style>
  <w:style w:type="paragraph" w:styleId="TM9">
    <w:name w:val="toc 9"/>
    <w:basedOn w:val="Normal"/>
    <w:next w:val="Normal"/>
    <w:autoRedefine/>
    <w:uiPriority w:val="99"/>
    <w:semiHidden/>
    <w:unhideWhenUsed/>
    <w:pPr>
      <w:tabs>
        <w:tab w:val="right" w:leader="dot" w:pos="8630"/>
      </w:tabs>
      <w:spacing w:after="40" w:line="240" w:lineRule="auto"/>
      <w:ind w:left="1760"/>
    </w:pPr>
    <w:rPr>
      <w:smallCaps/>
    </w:rPr>
  </w:style>
  <w:style w:type="character" w:styleId="Lienhypertexte">
    <w:name w:val="Hyperlink"/>
    <w:basedOn w:val="Policepardfaut"/>
    <w:uiPriority w:val="99"/>
    <w:semiHidden/>
    <w:unhideWhenUsed/>
    <w:rPr>
      <w:color w:val="000000"/>
      <w:u w:val="single"/>
    </w:rPr>
  </w:style>
  <w:style w:type="character" w:styleId="Titredulivre">
    <w:name w:val="Book Title"/>
    <w:basedOn w:val="Policepardfaut"/>
    <w:uiPriority w:val="33"/>
    <w:qFormat/>
    <w:rPr>
      <w:b/>
      <w:bCs/>
      <w:caps w:val="0"/>
      <w:smallCaps/>
      <w:spacing w:val="10"/>
    </w:rPr>
  </w:style>
  <w:style w:type="character" w:styleId="Accentuationintense">
    <w:name w:val="Intense Emphasis"/>
    <w:basedOn w:val="Policepardfaut"/>
    <w:uiPriority w:val="21"/>
    <w:qFormat/>
    <w:rPr>
      <w:b/>
      <w:bCs/>
      <w:i/>
      <w:iCs/>
      <w:caps w:val="0"/>
      <w:smallCaps w:val="0"/>
      <w:color w:val="000000"/>
      <w14:shadow w14:blurRad="0" w14:dist="0" w14:dir="0" w14:sx="0" w14:sy="0" w14:kx="0" w14:ky="0" w14:algn="none">
        <w14:srgbClr w14:val="000000"/>
      </w14:shadow>
    </w:rPr>
  </w:style>
  <w:style w:type="character" w:styleId="Rfrenceintense">
    <w:name w:val="Intense Reference"/>
    <w:basedOn w:val="Policepardfaut"/>
    <w:uiPriority w:val="32"/>
    <w:qFormat/>
    <w:rPr>
      <w:b/>
      <w:bCs/>
      <w:caps w:val="0"/>
      <w:smallCaps w:val="0"/>
      <w:color w:val="46464A" w:themeColor="text2"/>
      <w:spacing w:val="5"/>
      <w:u w:val="single"/>
      <w14:shadow w14:blurRad="0" w14:dist="0" w14:dir="0" w14:sx="0" w14:sy="0" w14:kx="0" w14:ky="0" w14:algn="none">
        <w14:srgbClr w14:val="000000"/>
      </w14:shadow>
    </w:rPr>
  </w:style>
  <w:style w:type="character" w:customStyle="1" w:styleId="Accentuationdiscrte">
    <w:name w:val="Accentuation discrète"/>
    <w:basedOn w:val="Policepardfaut"/>
    <w:uiPriority w:val="19"/>
    <w:qFormat/>
    <w:rPr>
      <w:i/>
      <w:iCs/>
      <w:color w:val="595959" w:themeColor="text1" w:themeTint="A6"/>
    </w:rPr>
  </w:style>
  <w:style w:type="character" w:styleId="Rfrencelgre">
    <w:name w:val="Subtle Reference"/>
    <w:basedOn w:val="Policepardfaut"/>
    <w:uiPriority w:val="31"/>
    <w:qFormat/>
    <w:rPr>
      <w:smallCaps/>
      <w:color w:val="000000"/>
      <w:u w:val="single"/>
    </w:rPr>
  </w:style>
  <w:style w:type="paragraph" w:styleId="Formuledepolitesse">
    <w:name w:val="Closing"/>
    <w:basedOn w:val="Normal"/>
    <w:link w:val="FormuledepolitesseCar"/>
    <w:uiPriority w:val="5"/>
    <w:unhideWhenUsed/>
    <w:qFormat/>
    <w:pPr>
      <w:spacing w:before="480" w:after="960"/>
      <w:contextualSpacing/>
      <w:jc w:val="center"/>
    </w:pPr>
    <w:rPr>
      <w:b/>
      <w:i/>
      <w:color w:val="46464A" w:themeColor="text2"/>
      <w:sz w:val="24"/>
    </w:rPr>
  </w:style>
  <w:style w:type="character" w:customStyle="1" w:styleId="FormuledepolitesseCar">
    <w:name w:val="Formule de politesse Car"/>
    <w:basedOn w:val="Policepardfaut"/>
    <w:link w:val="Formuledepolitesse"/>
    <w:uiPriority w:val="5"/>
    <w:rPr>
      <w:b/>
      <w:i/>
      <w:color w:val="46464A" w:themeColor="text2"/>
      <w:sz w:val="24"/>
    </w:rPr>
  </w:style>
  <w:style w:type="paragraph" w:customStyle="1" w:styleId="Adressedudestinataire">
    <w:name w:val="Adresse du destinataire"/>
    <w:basedOn w:val="Sansinterligne"/>
    <w:link w:val="Texteadressedudestinataire"/>
    <w:uiPriority w:val="3"/>
    <w:qFormat/>
    <w:pPr>
      <w:spacing w:after="360"/>
      <w:contextualSpacing/>
      <w:jc w:val="center"/>
    </w:pPr>
  </w:style>
  <w:style w:type="paragraph" w:styleId="Salutations">
    <w:name w:val="Salutation"/>
    <w:basedOn w:val="Sansinterligne"/>
    <w:next w:val="Normal"/>
    <w:link w:val="SalutationsCar"/>
    <w:uiPriority w:val="4"/>
    <w:unhideWhenUsed/>
    <w:qFormat/>
    <w:pPr>
      <w:spacing w:before="480" w:after="480"/>
      <w:contextualSpacing/>
      <w:jc w:val="center"/>
    </w:pPr>
    <w:rPr>
      <w:b/>
      <w:caps/>
      <w:color w:val="46464A" w:themeColor="text2"/>
      <w:spacing w:val="20"/>
      <w:sz w:val="24"/>
    </w:rPr>
  </w:style>
  <w:style w:type="character" w:customStyle="1" w:styleId="SalutationsCar">
    <w:name w:val="Salutations Car"/>
    <w:basedOn w:val="Policepardfaut"/>
    <w:link w:val="Salutations"/>
    <w:uiPriority w:val="4"/>
    <w:rPr>
      <w:b/>
      <w:caps/>
      <w:color w:val="46464A" w:themeColor="text2"/>
      <w:spacing w:val="20"/>
      <w:sz w:val="24"/>
    </w:rPr>
  </w:style>
  <w:style w:type="paragraph" w:customStyle="1" w:styleId="Adressedelexpditeur">
    <w:name w:val="Adresse de l’expéditeur"/>
    <w:basedOn w:val="Sansinterligne"/>
    <w:uiPriority w:val="2"/>
    <w:qFormat/>
    <w:pPr>
      <w:contextualSpacing/>
      <w:jc w:val="center"/>
    </w:pPr>
    <w:rPr>
      <w:sz w:val="24"/>
      <w:szCs w:val="24"/>
    </w:rPr>
  </w:style>
  <w:style w:type="paragraph" w:styleId="Sous-titre">
    <w:name w:val="Subtitle"/>
    <w:basedOn w:val="Normal"/>
    <w:next w:val="Normal"/>
    <w:link w:val="Sous-titreCar"/>
    <w:uiPriority w:val="11"/>
    <w:qFormat/>
    <w:pPr>
      <w:numPr>
        <w:ilvl w:val="1"/>
      </w:numPr>
      <w:jc w:val="center"/>
    </w:pPr>
    <w:rPr>
      <w:rFonts w:eastAsiaTheme="majorEastAsia" w:cstheme="majorBidi"/>
      <w:iCs/>
      <w:color w:val="000000" w:themeColor="text1"/>
      <w:spacing w:val="15"/>
      <w:sz w:val="28"/>
      <w:szCs w:val="28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character" w:customStyle="1" w:styleId="Sous-titreCar">
    <w:name w:val="Sous-titre Car"/>
    <w:basedOn w:val="Policepardfaut"/>
    <w:link w:val="Sous-titre"/>
    <w:uiPriority w:val="11"/>
    <w:rPr>
      <w:rFonts w:eastAsiaTheme="majorEastAsia" w:cstheme="majorBidi"/>
      <w:iCs/>
      <w:color w:val="000000" w:themeColor="text1"/>
      <w:spacing w:val="15"/>
      <w:sz w:val="28"/>
      <w:szCs w:val="28"/>
      <w14:textFill>
        <w14:solidFill>
          <w14:schemeClr w14:val="tx1">
            <w14:lumMod w14:val="65000"/>
            <w14:lumOff w14:val="35000"/>
            <w14:lumMod w14:val="50000"/>
          </w14:schemeClr>
        </w14:solidFill>
      </w14:textFill>
    </w:rPr>
  </w:style>
  <w:style w:type="paragraph" w:styleId="Titre">
    <w:name w:val="Title"/>
    <w:basedOn w:val="Normal"/>
    <w:next w:val="Normal"/>
    <w:link w:val="TitreCar"/>
    <w:uiPriority w:val="10"/>
    <w:qFormat/>
    <w:pPr>
      <w:spacing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0"/>
      <w:szCs w:val="40"/>
      <w14:ligatures w14:val="standard"/>
      <w14:numForm w14:val="oldStyle"/>
      <w14:cntxtAlts/>
    </w:rPr>
  </w:style>
  <w:style w:type="character" w:customStyle="1" w:styleId="TitreCar">
    <w:name w:val="Titre Car"/>
    <w:basedOn w:val="Policepardfaut"/>
    <w:link w:val="Titre"/>
    <w:uiPriority w:val="10"/>
    <w:rPr>
      <w:rFonts w:asciiTheme="majorHAnsi" w:eastAsiaTheme="majorEastAsia" w:hAnsiTheme="majorHAnsi" w:cstheme="majorBidi"/>
      <w:caps/>
      <w:color w:val="46464A" w:themeColor="text2"/>
      <w:spacing w:val="20"/>
      <w:kern w:val="28"/>
      <w:sz w:val="40"/>
      <w:szCs w:val="40"/>
      <w14:ligatures w14:val="standard"/>
      <w14:numForm w14:val="oldStyle"/>
      <w14:cntxtAlts/>
    </w:rPr>
  </w:style>
  <w:style w:type="paragraph" w:styleId="Date">
    <w:name w:val="Date"/>
    <w:basedOn w:val="Normal"/>
    <w:next w:val="Normal"/>
    <w:link w:val="DateCar"/>
    <w:uiPriority w:val="99"/>
    <w:semiHidden/>
    <w:unhideWhenUsed/>
  </w:style>
  <w:style w:type="character" w:customStyle="1" w:styleId="DateCar">
    <w:name w:val="Date Car"/>
    <w:basedOn w:val="Policepardfaut"/>
    <w:link w:val="Date"/>
    <w:uiPriority w:val="99"/>
    <w:semiHidden/>
    <w:rPr>
      <w:rFonts w:cs="Times New Roman"/>
      <w:color w:val="000000"/>
      <w:szCs w:val="20"/>
    </w:rPr>
  </w:style>
  <w:style w:type="character" w:styleId="Textedelespacerserv">
    <w:name w:val="Placeholder Text"/>
    <w:basedOn w:val="Policepardfaut"/>
    <w:uiPriority w:val="99"/>
    <w:unhideWhenUsed/>
    <w:rPr>
      <w:color w:val="808080"/>
    </w:rPr>
  </w:style>
  <w:style w:type="paragraph" w:styleId="Signature">
    <w:name w:val="Signature"/>
    <w:basedOn w:val="Normal"/>
    <w:link w:val="SignatureCar"/>
    <w:uiPriority w:val="99"/>
    <w:unhideWhenUsed/>
    <w:qFormat/>
    <w:pPr>
      <w:contextualSpacing/>
      <w:jc w:val="center"/>
    </w:pPr>
  </w:style>
  <w:style w:type="character" w:customStyle="1" w:styleId="SignatureCar">
    <w:name w:val="Signature Car"/>
    <w:basedOn w:val="Policepardfaut"/>
    <w:link w:val="Signature"/>
    <w:uiPriority w:val="99"/>
  </w:style>
  <w:style w:type="table" w:customStyle="1" w:styleId="Style6">
    <w:name w:val="Style 6"/>
    <w:basedOn w:val="TableauNormal"/>
    <w:uiPriority w:val="26"/>
    <w:pPr>
      <w:spacing w:after="0" w:line="240" w:lineRule="auto"/>
    </w:pPr>
    <w:rPr>
      <w:rFonts w:eastAsia="Times New Roman" w:cs="Times New Roman"/>
      <w:color w:val="000000" w:themeColor="text1"/>
    </w:rPr>
    <w:tblPr>
      <w:tblBorders>
        <w:top w:val="single" w:sz="4" w:space="0" w:color="6F6F74" w:themeColor="accent1"/>
        <w:left w:val="single" w:sz="4" w:space="0" w:color="6F6F74" w:themeColor="accent1"/>
        <w:bottom w:val="single" w:sz="4" w:space="0" w:color="6F6F74" w:themeColor="accent1"/>
        <w:right w:val="single" w:sz="4" w:space="0" w:color="6F6F74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2E2E3" w:themeFill="accent1" w:themeFillTint="33"/>
    </w:tcPr>
    <w:tblStylePr w:type="firstRow">
      <w:rPr>
        <w:b/>
        <w:bCs/>
        <w:color w:val="46464A" w:themeColor="text2"/>
      </w:rPr>
      <w:tblPr/>
      <w:tcPr>
        <w:shd w:val="clear" w:color="auto" w:fill="F0F0F1" w:themeFill="accent1" w:themeFillTint="19"/>
      </w:tcPr>
    </w:tblStylePr>
    <w:tblStylePr w:type="lastRow">
      <w:rPr>
        <w:b/>
        <w:bCs/>
        <w:color w:val="FFFFFF" w:themeColor="background1"/>
      </w:rPr>
      <w:tblPr/>
      <w:tcPr>
        <w:shd w:val="clear" w:color="auto" w:fill="6F6F74" w:themeFill="accent1"/>
      </w:tcPr>
    </w:tblStylePr>
    <w:tblStylePr w:type="firstCol">
      <w:rPr>
        <w:b/>
        <w:bCs/>
        <w:color w:val="46464A" w:themeColor="text2"/>
      </w:rPr>
    </w:tblStylePr>
    <w:tblStylePr w:type="lastCol">
      <w:rPr>
        <w:color w:val="000000" w:themeColor="text1"/>
      </w:rPr>
    </w:tblStylePr>
  </w:style>
  <w:style w:type="paragraph" w:customStyle="1" w:styleId="Textededate">
    <w:name w:val="Texte de date"/>
    <w:basedOn w:val="Normal"/>
    <w:uiPriority w:val="35"/>
    <w:pPr>
      <w:spacing w:before="720"/>
      <w:contextualSpacing/>
    </w:pPr>
  </w:style>
  <w:style w:type="character" w:customStyle="1" w:styleId="SansinterligneCar">
    <w:name w:val="Sans interligne Car"/>
    <w:basedOn w:val="Policepardfaut"/>
    <w:link w:val="Sansinterligne"/>
    <w:uiPriority w:val="1"/>
  </w:style>
  <w:style w:type="paragraph" w:styleId="Paragraphedeliste">
    <w:name w:val="List Paragraph"/>
    <w:basedOn w:val="Normal"/>
    <w:uiPriority w:val="34"/>
    <w:qFormat/>
    <w:pPr>
      <w:spacing w:after="160" w:line="240" w:lineRule="auto"/>
      <w:ind w:left="1008" w:hanging="288"/>
      <w:contextualSpacing/>
    </w:pPr>
    <w:rPr>
      <w:rFonts w:eastAsiaTheme="minorHAnsi"/>
      <w:sz w:val="21"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rFonts w:asciiTheme="majorHAnsi" w:eastAsiaTheme="majorEastAsia" w:hAnsiTheme="majorHAnsi"/>
      <w:caps/>
      <w:color w:val="FFFFFF" w:themeColor="background1"/>
      <w:spacing w:val="6"/>
      <w:sz w:val="24"/>
      <w:shd w:val="clear" w:color="auto" w:fill="6F6F74" w:themeFill="accent1"/>
      <w14:shadow w14:blurRad="50800" w14:dist="12700" w14:dir="2700000" w14:sx="100000" w14:sy="100000" w14:kx="0" w14:ky="0" w14:algn="tl">
        <w14:schemeClr w14:val="bg2">
          <w14:alpha w14:val="60000"/>
          <w14:lumMod w14:val="50000"/>
        </w14:schemeClr>
      </w14:shadow>
      <w14:ligatures w14:val="standardContextual"/>
      <w14:cntxtAlts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pPr>
      <w:spacing w:before="480" w:line="300" w:lineRule="auto"/>
      <w:jc w:val="both"/>
      <w:outlineLvl w:val="9"/>
    </w:pPr>
    <w:rPr>
      <w:b/>
      <w:bCs/>
      <w:caps w:val="0"/>
      <w:color w:val="535356" w:themeColor="accent1" w:themeShade="BF"/>
      <w:spacing w:val="0"/>
      <w:sz w:val="28"/>
      <w:szCs w:val="28"/>
    </w:rPr>
  </w:style>
  <w:style w:type="character" w:customStyle="1" w:styleId="Texteadressedudestinataire">
    <w:name w:val="Texte adresse du destinataire"/>
    <w:basedOn w:val="Policepardfaut"/>
    <w:link w:val="Adressedudestinataire"/>
    <w:uiPriority w:val="3"/>
    <w:lock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5856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tyles" Target="styles.xml"/><Relationship Id="rId13" Type="http://schemas.openxmlformats.org/officeDocument/2006/relationships/image" Target="media/image1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numbering" Target="numbering.xml"/><Relationship Id="rId12" Type="http://schemas.openxmlformats.org/officeDocument/2006/relationships/endnotes" Target="endnotes.xml"/><Relationship Id="rId17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Isa\AppData\Roaming\Microsoft\Templates\Lettre%20de%20publipostage%20(cr&#233;ation%20Cravate%20noire)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docParts>
    <w:docPart>
      <w:docPartPr>
        <w:name w:val="7397479A0A88494794839CC33A93ABE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D01E5C6-B25D-4AE3-A47C-ECF31F4CD1D9}"/>
      </w:docPartPr>
      <w:docPartBody>
        <w:p w:rsidR="00000000" w:rsidRDefault="00000000">
          <w:pPr>
            <w:pStyle w:val="7397479A0A88494794839CC33A93ABEF"/>
          </w:pPr>
          <w:r>
            <w:rPr>
              <w:color w:val="0E2841" w:themeColor="text2"/>
            </w:rPr>
            <w:t>[Choisir la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686F"/>
    <w:rsid w:val="0079686F"/>
    <w:rsid w:val="00E77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fr-FR" w:eastAsia="fr-F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9BEE98194EF94EABA8D24C873B42C54E">
    <w:name w:val="9BEE98194EF94EABA8D24C873B42C54E"/>
  </w:style>
  <w:style w:type="paragraph" w:customStyle="1" w:styleId="900DA696194748DBA86B438BCD77E6E8">
    <w:name w:val="900DA696194748DBA86B438BCD77E6E8"/>
  </w:style>
  <w:style w:type="paragraph" w:customStyle="1" w:styleId="B1F810A8D1244A5A9A45367F1AE0CC1D">
    <w:name w:val="B1F810A8D1244A5A9A45367F1AE0CC1D"/>
  </w:style>
  <w:style w:type="paragraph" w:customStyle="1" w:styleId="798F55A5180F413EA34E4D6A3D9AE418">
    <w:name w:val="798F55A5180F413EA34E4D6A3D9AE418"/>
  </w:style>
  <w:style w:type="character" w:styleId="Textedelespacerserv">
    <w:name w:val="Placeholder Text"/>
    <w:basedOn w:val="Policepardfaut"/>
    <w:uiPriority w:val="99"/>
    <w:rPr>
      <w:color w:val="808080"/>
    </w:rPr>
  </w:style>
  <w:style w:type="paragraph" w:customStyle="1" w:styleId="EF3282FA98D040059074DFA1E7B9B06D">
    <w:name w:val="EF3282FA98D040059074DFA1E7B9B06D"/>
  </w:style>
  <w:style w:type="paragraph" w:customStyle="1" w:styleId="22D2DC74F69142138F44A38D169DD4FE">
    <w:name w:val="22D2DC74F69142138F44A38D169DD4FE"/>
  </w:style>
  <w:style w:type="paragraph" w:customStyle="1" w:styleId="3CADF02435A1445AB0C1D5C2E14B7DF8">
    <w:name w:val="3CADF02435A1445AB0C1D5C2E14B7DF8"/>
  </w:style>
  <w:style w:type="paragraph" w:customStyle="1" w:styleId="122851C762CE4C9F9098A061745CE0DF">
    <w:name w:val="122851C762CE4C9F9098A061745CE0DF"/>
  </w:style>
  <w:style w:type="paragraph" w:customStyle="1" w:styleId="906557E3A68F43868C374A6292499773">
    <w:name w:val="906557E3A68F43868C374A6292499773"/>
  </w:style>
  <w:style w:type="paragraph" w:customStyle="1" w:styleId="7397479A0A88494794839CC33A93ABEF">
    <w:name w:val="7397479A0A88494794839CC33A93ABE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BlackTie">
  <a:themeElements>
    <a:clrScheme name="BlackTie">
      <a:dk1>
        <a:srgbClr val="000000"/>
      </a:dk1>
      <a:lt1>
        <a:srgbClr val="FFFFFF"/>
      </a:lt1>
      <a:dk2>
        <a:srgbClr val="46464A"/>
      </a:dk2>
      <a:lt2>
        <a:srgbClr val="E3DCCF"/>
      </a:lt2>
      <a:accent1>
        <a:srgbClr val="6F6F74"/>
      </a:accent1>
      <a:accent2>
        <a:srgbClr val="A7B789"/>
      </a:accent2>
      <a:accent3>
        <a:srgbClr val="BEAE98"/>
      </a:accent3>
      <a:accent4>
        <a:srgbClr val="92A9B9"/>
      </a:accent4>
      <a:accent5>
        <a:srgbClr val="9C8265"/>
      </a:accent5>
      <a:accent6>
        <a:srgbClr val="8D6974"/>
      </a:accent6>
      <a:hlink>
        <a:srgbClr val="67AABF"/>
      </a:hlink>
      <a:folHlink>
        <a:srgbClr val="B1B5AB"/>
      </a:folHlink>
    </a:clrScheme>
    <a:fontScheme name="BlackTie">
      <a:maj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Garamond"/>
        <a:ea typeface=""/>
        <a:cs typeface=""/>
        <a:font script="Grek" typeface="Constantia"/>
        <a:font script="Cyrl" typeface="Constantia"/>
        <a:font script="Jpan" typeface="ＭＳ Ｐ明朝"/>
        <a:font script="Hang" typeface="궁서"/>
        <a:font script="Hans" typeface="仿宋"/>
        <a:font script="Hant" typeface="標楷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BlackTie">
      <a:fillStyleLst>
        <a:solidFill>
          <a:schemeClr val="phClr"/>
        </a:solidFill>
        <a:gradFill rotWithShape="1">
          <a:gsLst>
            <a:gs pos="0">
              <a:schemeClr val="phClr">
                <a:tint val="45000"/>
                <a:satMod val="220000"/>
              </a:schemeClr>
            </a:gs>
            <a:gs pos="30000">
              <a:schemeClr val="phClr">
                <a:tint val="61000"/>
                <a:satMod val="220000"/>
              </a:schemeClr>
            </a:gs>
            <a:gs pos="45000">
              <a:schemeClr val="phClr">
                <a:tint val="66000"/>
                <a:satMod val="240000"/>
              </a:schemeClr>
            </a:gs>
            <a:gs pos="55000">
              <a:schemeClr val="phClr">
                <a:tint val="66000"/>
                <a:satMod val="220000"/>
              </a:schemeClr>
            </a:gs>
            <a:gs pos="73000">
              <a:schemeClr val="phClr">
                <a:tint val="61000"/>
                <a:satMod val="220000"/>
              </a:schemeClr>
            </a:gs>
            <a:gs pos="100000">
              <a:schemeClr val="phClr">
                <a:tint val="45000"/>
                <a:satMod val="220000"/>
              </a:schemeClr>
            </a:gs>
          </a:gsLst>
          <a:lin ang="950000" scaled="1"/>
        </a:gradFill>
        <a:gradFill rotWithShape="1">
          <a:gsLst>
            <a:gs pos="0">
              <a:schemeClr val="phClr">
                <a:shade val="63000"/>
                <a:satMod val="110000"/>
              </a:schemeClr>
            </a:gs>
            <a:gs pos="30000">
              <a:schemeClr val="phClr">
                <a:shade val="90000"/>
                <a:satMod val="120000"/>
              </a:schemeClr>
            </a:gs>
            <a:gs pos="45000">
              <a:schemeClr val="phClr">
                <a:shade val="100000"/>
                <a:satMod val="128000"/>
              </a:schemeClr>
            </a:gs>
            <a:gs pos="55000">
              <a:schemeClr val="phClr">
                <a:shade val="100000"/>
                <a:satMod val="128000"/>
              </a:schemeClr>
            </a:gs>
            <a:gs pos="73000">
              <a:schemeClr val="phClr">
                <a:shade val="90000"/>
                <a:satMod val="120000"/>
              </a:schemeClr>
            </a:gs>
            <a:gs pos="100000">
              <a:schemeClr val="phClr">
                <a:shade val="63000"/>
                <a:satMod val="110000"/>
              </a:schemeClr>
            </a:gs>
          </a:gsLst>
          <a:lin ang="950000" scaled="1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  <a:ln w="53975" cap="flat" cmpd="dbl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0800" dist="41909" dir="5400000" rotWithShape="0">
              <a:srgbClr val="000000">
                <a:alpha val="40000"/>
              </a:srgbClr>
            </a:outerShdw>
          </a:effectLst>
        </a:effectStyle>
        <a:effectStyle>
          <a:effectLst>
            <a:outerShdw blurRad="57150" dist="38100" dir="5400000" algn="br" rotWithShape="0">
              <a:srgbClr val="000000">
                <a:alpha val="57000"/>
              </a:srgbClr>
            </a:outerShdw>
          </a:effectLst>
          <a:scene3d>
            <a:camera prst="orthographicFront">
              <a:rot lat="0" lon="0" rev="0"/>
            </a:camera>
            <a:lightRig rig="twoPt" dir="t">
              <a:rot lat="0" lon="0" rev="1800000"/>
            </a:lightRig>
          </a:scene3d>
          <a:sp3d>
            <a:bevelT w="44450" h="31750" prst="coolSlant"/>
          </a:sp3d>
        </a:effectStyle>
      </a:effectStyleLst>
      <a:bgFillStyleLst>
        <a:solidFill>
          <a:schemeClr val="phClr"/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20000"/>
              </a:schemeClr>
            </a:duotone>
          </a:blip>
          <a:stretch/>
        </a:blip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30000"/>
                <a:satMod val="255000"/>
              </a:schemeClr>
            </a:gs>
          </a:gsLst>
          <a:path path="circle">
            <a:fillToRect l="50000" t="-80000" r="50000" b="18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TemplateFile" ma:contentTypeID="0x01010069924D1ECC420D47A2456556BC94F7370400BDF4491DEA4973499845289601F88B9F" ma:contentTypeVersion="55" ma:contentTypeDescription="Create a new document." ma:contentTypeScope="" ma:versionID="41eb558a2b826e6e4f9defd990175bec">
  <xsd:schema xmlns:xsd="http://www.w3.org/2001/XMLSchema" xmlns:xs="http://www.w3.org/2001/XMLSchema" xmlns:p="http://schemas.microsoft.com/office/2006/metadata/properties" xmlns:ns2="6d93d202-47fc-4405-873a-cab67cc5f1b2" xmlns:ns3="64acb2c5-0a2b-4bda-bd34-58e36cbb80d2" targetNamespace="http://schemas.microsoft.com/office/2006/metadata/properties" ma:root="true" ma:fieldsID="19deea0185cf7bc57eee9b90b1ba2ace" ns2:_="" ns3:_="">
    <xsd:import namespace="6d93d202-47fc-4405-873a-cab67cc5f1b2"/>
    <xsd:import namespace="64acb2c5-0a2b-4bda-bd34-58e36cbb80d2"/>
    <xsd:element name="properties">
      <xsd:complexType>
        <xsd:sequence>
          <xsd:element name="documentManagement">
            <xsd:complexType>
              <xsd:all>
                <xsd:element ref="ns2:AcquiredFrom" minOccurs="0"/>
                <xsd:element ref="ns2:UACurrentWords" minOccurs="0"/>
                <xsd:element ref="ns2:TPApplication" minOccurs="0"/>
                <xsd:element ref="ns2:ApprovalLog" minOccurs="0"/>
                <xsd:element ref="ns2:ApprovalStatus" minOccurs="0"/>
                <xsd:element ref="ns2:AssetStart" minOccurs="0"/>
                <xsd:element ref="ns2:AssetExpire" minOccurs="0"/>
                <xsd:element ref="ns2:AssetId" minOccurs="0"/>
                <xsd:element ref="ns2:IsSearchable" minOccurs="0"/>
                <xsd:element ref="ns2:AssetType" minOccurs="0"/>
                <xsd:element ref="ns2:APAuthor" minOccurs="0"/>
                <xsd:element ref="ns2:AverageRating" minOccurs="0"/>
                <xsd:element ref="ns2:BlockPublish" minOccurs="0"/>
                <xsd:element ref="ns2:BugNumber" minOccurs="0"/>
                <xsd:element ref="ns2:CampaignTagsTaxHTField0" minOccurs="0"/>
                <xsd:element ref="ns2:TPClientViewer" minOccurs="0"/>
                <xsd:element ref="ns2:ClipArtFilename" minOccurs="0"/>
                <xsd:element ref="ns2:TPCommandLine" minOccurs="0"/>
                <xsd:element ref="ns2:TPComponent" minOccurs="0"/>
                <xsd:element ref="ns2:ContentItem" minOccurs="0"/>
                <xsd:element ref="ns2:CrawlForDependencies" minOccurs="0"/>
                <xsd:element ref="ns2:CSXHash" minOccurs="0"/>
                <xsd:element ref="ns2:CSXSubmissionMarket" minOccurs="0"/>
                <xsd:element ref="ns2:CSXUpdate" minOccurs="0"/>
                <xsd:element ref="ns2:IntlLangReviewDate" minOccurs="0"/>
                <xsd:element ref="ns2:IsDeleted" minOccurs="0"/>
                <xsd:element ref="ns2:APDescription" minOccurs="0"/>
                <xsd:element ref="ns2:DirectSourceMarket" minOccurs="0"/>
                <xsd:element ref="ns2:Downloads" minOccurs="0"/>
                <xsd:element ref="ns2:DSATActionTaken" minOccurs="0"/>
                <xsd:element ref="ns2:APEditor" minOccurs="0"/>
                <xsd:element ref="ns2:EditorialStatus" minOccurs="0"/>
                <xsd:element ref="ns2:EditorialTags" minOccurs="0"/>
                <xsd:element ref="ns2:TPExecutable" minOccurs="0"/>
                <xsd:element ref="ns2:FeatureTagsTaxHTField0" minOccurs="0"/>
                <xsd:element ref="ns2:TPFriendlyName" minOccurs="0"/>
                <xsd:element ref="ns2:FriendlyTitle" minOccurs="0"/>
                <xsd:element ref="ns2:PrimaryImageGen" minOccurs="0"/>
                <xsd:element ref="ns2:HandoffToMSDN" minOccurs="0"/>
                <xsd:element ref="ns2:InProjectListLookup" minOccurs="0"/>
                <xsd:element ref="ns2:TPInstallLocation" minOccurs="0"/>
                <xsd:element ref="ns2:InternalTagsTaxHTField0" minOccurs="0"/>
                <xsd:element ref="ns2:IntlLangReview" minOccurs="0"/>
                <xsd:element ref="ns2:IntlLangReviewer" minOccurs="0"/>
                <xsd:element ref="ns2:MarketSpecific" minOccurs="0"/>
                <xsd:element ref="ns2:LastCompleteVersionLookup" minOccurs="0"/>
                <xsd:element ref="ns2:LastHandOff" minOccurs="0"/>
                <xsd:element ref="ns2:LastModifiedDateTime" minOccurs="0"/>
                <xsd:element ref="ns2:LastPreviewErrorLookup" minOccurs="0"/>
                <xsd:element ref="ns2:LastPreviewResultLookup" minOccurs="0"/>
                <xsd:element ref="ns2:LastPreviewAttemptDateLookup" minOccurs="0"/>
                <xsd:element ref="ns2:LastPreviewedByLookup" minOccurs="0"/>
                <xsd:element ref="ns2:LastPreviewTimeLookup" minOccurs="0"/>
                <xsd:element ref="ns2:LastPreviewVersionLookup" minOccurs="0"/>
                <xsd:element ref="ns2:LastPublishErrorLookup" minOccurs="0"/>
                <xsd:element ref="ns2:LastPublishResultLookup" minOccurs="0"/>
                <xsd:element ref="ns2:LastPublishAttemptDateLookup" minOccurs="0"/>
                <xsd:element ref="ns2:LastPublishedByLookup" minOccurs="0"/>
                <xsd:element ref="ns2:LastPublishTimeLookup" minOccurs="0"/>
                <xsd:element ref="ns2:LastPublishVersionLookup" minOccurs="0"/>
                <xsd:element ref="ns2:TPLaunchHelpLinkType" minOccurs="0"/>
                <xsd:element ref="ns2:LegacyData" minOccurs="0"/>
                <xsd:element ref="ns2:TPLaunchHelpLink" minOccurs="0"/>
                <xsd:element ref="ns2:LocComments" minOccurs="0"/>
                <xsd:element ref="ns2:LocLastLocAttemptVersionLookup" minOccurs="0"/>
                <xsd:element ref="ns2:LocLastLocAttemptVersionTypeLookup" minOccurs="0"/>
                <xsd:element ref="ns2:LocManualTestRequired" minOccurs="0"/>
                <xsd:element ref="ns2:LocMarketGroupTiers2" minOccurs="0"/>
                <xsd:element ref="ns2:LocNewPublishedVersionLookup" minOccurs="0"/>
                <xsd:element ref="ns2:LocOverallHandbackStatusLookup" minOccurs="0"/>
                <xsd:element ref="ns2:LocOverallLocStatusLookup" minOccurs="0"/>
                <xsd:element ref="ns2:LocOverallPreviewStatusLookup" minOccurs="0"/>
                <xsd:element ref="ns2:LocOverallPublishStatusLookup" minOccurs="0"/>
                <xsd:element ref="ns2:IntlLocPriority" minOccurs="0"/>
                <xsd:element ref="ns2:LocProcessedForHandoffsLookup" minOccurs="0"/>
                <xsd:element ref="ns2:LocProcessedForMarketsLookup" minOccurs="0"/>
                <xsd:element ref="ns2:LocPublishedDependentAssetsLookup" minOccurs="0"/>
                <xsd:element ref="ns2:LocPublishedLinkedAssetsLookup" minOccurs="0"/>
                <xsd:element ref="ns2:LocRecommendedHandoff" minOccurs="0"/>
                <xsd:element ref="ns2:LocalizationTagsTaxHTField0" minOccurs="0"/>
                <xsd:element ref="ns2:MachineTranslated" minOccurs="0"/>
                <xsd:element ref="ns2:Manager" minOccurs="0"/>
                <xsd:element ref="ns2:Markets" minOccurs="0"/>
                <xsd:element ref="ns2:Milestone" minOccurs="0"/>
                <xsd:element ref="ns2:TPNamespace" minOccurs="0"/>
                <xsd:element ref="ns2:NumericId" minOccurs="0"/>
                <xsd:element ref="ns2:NumOfRatingsLookup" minOccurs="0"/>
                <xsd:element ref="ns2:OOCacheId" minOccurs="0"/>
                <xsd:element ref="ns2:OpenTemplate" minOccurs="0"/>
                <xsd:element ref="ns2:OriginAsset" minOccurs="0"/>
                <xsd:element ref="ns2:OriginalRelease" minOccurs="0"/>
                <xsd:element ref="ns2:OriginalSourceMarket" minOccurs="0"/>
                <xsd:element ref="ns2:OutputCachingOn" minOccurs="0"/>
                <xsd:element ref="ns2:ParentAssetId" minOccurs="0"/>
                <xsd:element ref="ns2:PlannedPubDate" minOccurs="0"/>
                <xsd:element ref="ns2:PolicheckWords" minOccurs="0"/>
                <xsd:element ref="ns2:BusinessGroup" minOccurs="0"/>
                <xsd:element ref="ns2:UAProjectedTotalWords" minOccurs="0"/>
                <xsd:element ref="ns2:Provider" minOccurs="0"/>
                <xsd:element ref="ns2:Providers" minOccurs="0"/>
                <xsd:element ref="ns2:PublishStatusLookup" minOccurs="0"/>
                <xsd:element ref="ns2:PublishTargets" minOccurs="0"/>
                <xsd:element ref="ns2:RecommendationsModifier" minOccurs="0"/>
                <xsd:element ref="ns2:ArtSampleDocs" minOccurs="0"/>
                <xsd:element ref="ns2:ScenarioTagsTaxHTField0" minOccurs="0"/>
                <xsd:element ref="ns2:ShowIn" minOccurs="0"/>
                <xsd:element ref="ns2:SourceTitle" minOccurs="0"/>
                <xsd:element ref="ns2:CSXSubmissionDate" minOccurs="0"/>
                <xsd:element ref="ns2:SubmitterId" minOccurs="0"/>
                <xsd:element ref="ns2:TaxCatchAll" minOccurs="0"/>
                <xsd:element ref="ns2:TaxCatchAllLabel" minOccurs="0"/>
                <xsd:element ref="ns2:TemplateStatus" minOccurs="0"/>
                <xsd:element ref="ns2:TemplateTemplateType" minOccurs="0"/>
                <xsd:element ref="ns2:ThumbnailAssetId" minOccurs="0"/>
                <xsd:element ref="ns2:TimesCloned" minOccurs="0"/>
                <xsd:element ref="ns2:TrustLevel" minOccurs="0"/>
                <xsd:element ref="ns2:UALocComments" minOccurs="0"/>
                <xsd:element ref="ns2:UALocRecommendation" minOccurs="0"/>
                <xsd:element ref="ns2:UANotes" minOccurs="0"/>
                <xsd:element ref="ns2:TPAppVersion" minOccurs="0"/>
                <xsd:element ref="ns2:VoteCount" minOccurs="0"/>
                <xsd:element ref="ns3:Description0" minOccurs="0"/>
                <xsd:element ref="ns3:Componen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93d202-47fc-4405-873a-cab67cc5f1b2" elementFormDefault="qualified">
    <xsd:import namespace="http://schemas.microsoft.com/office/2006/documentManagement/types"/>
    <xsd:import namespace="http://schemas.microsoft.com/office/infopath/2007/PartnerControls"/>
    <xsd:element name="AcquiredFrom" ma:index="1" nillable="true" ma:displayName="Acquired From" ma:default="Internal MS" ma:internalName="AcquiredFrom" ma:readOnly="false">
      <xsd:simpleType>
        <xsd:restriction base="dms:Choice">
          <xsd:enumeration value="Internal MS"/>
          <xsd:enumeration value="Community"/>
          <xsd:enumeration value="MVP"/>
          <xsd:enumeration value="Publisher"/>
          <xsd:enumeration value="Partner"/>
          <xsd:enumeration value="None"/>
        </xsd:restriction>
      </xsd:simpleType>
    </xsd:element>
    <xsd:element name="UACurrentWords" ma:index="2" nillable="true" ma:displayName="Actual Word Count" ma:default="" ma:internalName="UACurrentWords" ma:readOnly="false">
      <xsd:simpleType>
        <xsd:restriction base="dms:Unknown"/>
      </xsd:simpleType>
    </xsd:element>
    <xsd:element name="TPApplication" ma:index="3" nillable="true" ma:displayName="Application to Open Template With" ma:default="" ma:internalName="TPApplication">
      <xsd:simpleType>
        <xsd:restriction base="dms:Text"/>
      </xsd:simpleType>
    </xsd:element>
    <xsd:element name="ApprovalLog" ma:index="4" nillable="true" ma:displayName="Approval Log" ma:default="" ma:hidden="true" ma:internalName="ApprovalLog" ma:readOnly="false">
      <xsd:simpleType>
        <xsd:restriction base="dms:Note"/>
      </xsd:simpleType>
    </xsd:element>
    <xsd:element name="ApprovalStatus" ma:index="5" nillable="true" ma:displayName="Approval Status" ma:default="InProgress" ma:internalName="ApprovalStatus" ma:readOnly="false">
      <xsd:simpleType>
        <xsd:restriction base="dms:Choice">
          <xsd:enumeration value="InProgress"/>
          <xsd:enumeration value="Rejected"/>
          <xsd:enumeration value="Questionable"/>
          <xsd:enumeration value="ApprovedAutomatic"/>
          <xsd:enumeration value="ApprovedManual"/>
          <xsd:enumeration value="On Hold"/>
          <xsd:enumeration value="Needs Review"/>
          <xsd:enumeration value="A Violation"/>
          <xsd:enumeration value="Unpublished Violation"/>
        </xsd:restriction>
      </xsd:simpleType>
    </xsd:element>
    <xsd:element name="AssetStart" ma:index="6" nillable="true" ma:displayName="Asset Begin Date" ma:default="[Today]" ma:internalName="AssetStart" ma:readOnly="false">
      <xsd:simpleType>
        <xsd:restriction base="dms:DateTime"/>
      </xsd:simpleType>
    </xsd:element>
    <xsd:element name="AssetExpire" ma:index="7" nillable="true" ma:displayName="Asset End Date" ma:default="2029-01-01T00:00:00Z" ma:internalName="AssetExpire" ma:readOnly="false">
      <xsd:simpleType>
        <xsd:restriction base="dms:DateTime"/>
      </xsd:simpleType>
    </xsd:element>
    <xsd:element name="AssetId" ma:index="8" nillable="true" ma:displayName="Asset ID" ma:default="" ma:indexed="true" ma:internalName="AssetId" ma:readOnly="false">
      <xsd:simpleType>
        <xsd:restriction base="dms:Text">
          <xsd:maxLength value="255"/>
        </xsd:restriction>
      </xsd:simpleType>
    </xsd:element>
    <xsd:element name="IsSearchable" ma:index="9" nillable="true" ma:displayName="Asset Searchable?" ma:default="true" ma:internalName="IsSearchable" ma:readOnly="false">
      <xsd:simpleType>
        <xsd:restriction base="dms:Boolean"/>
      </xsd:simpleType>
    </xsd:element>
    <xsd:element name="AssetType" ma:index="10" nillable="true" ma:displayName="Asset Type" ma:default="" ma:internalName="AssetType" ma:readOnly="false">
      <xsd:simpleType>
        <xsd:restriction base="dms:Unknown"/>
      </xsd:simpleType>
    </xsd:element>
    <xsd:element name="APAuthor" ma:index="11" nillable="true" ma:displayName="Author" ma:default="" ma:list="UserInfo" ma:internalName="APAuth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verageRating" ma:index="12" nillable="true" ma:displayName="Average Rating" ma:internalName="AverageRating" ma:readOnly="false">
      <xsd:simpleType>
        <xsd:restriction base="dms:Text"/>
      </xsd:simpleType>
    </xsd:element>
    <xsd:element name="BlockPublish" ma:index="13" nillable="true" ma:displayName="Block from Publishing?" ma:default="" ma:internalName="BlockPublish" ma:readOnly="false">
      <xsd:simpleType>
        <xsd:restriction base="dms:Boolean"/>
      </xsd:simpleType>
    </xsd:element>
    <xsd:element name="BugNumber" ma:index="14" nillable="true" ma:displayName="Bug Number" ma:default="" ma:internalName="BugNumber" ma:readOnly="false">
      <xsd:simpleType>
        <xsd:restriction base="dms:Text"/>
      </xsd:simpleType>
    </xsd:element>
    <xsd:element name="CampaignTagsTaxHTField0" ma:index="16" nillable="true" ma:taxonomy="true" ma:internalName="CampaignTagsTaxHTField0" ma:taxonomyFieldName="CampaignTags" ma:displayName="Campaigns" ma:readOnly="false" ma:default="" ma:fieldId="{dc79c007-7f28-4db9-9ba1-525d19a3279b}" ma:taxonomyMulti="true" ma:sspId="8f79753a-75d3-41f5-8ca3-40b843941b4f" ma:termSetId="ca0e50d4-faa1-44ce-961e-bb1441c60e6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ClientViewer" ma:index="17" nillable="true" ma:displayName="Client Viewer" ma:default="" ma:internalName="TPClientViewer">
      <xsd:simpleType>
        <xsd:restriction base="dms:Text"/>
      </xsd:simpleType>
    </xsd:element>
    <xsd:element name="ClipArtFilename" ma:index="18" nillable="true" ma:displayName="Clip Art Name" ma:default="" ma:internalName="ClipArtFilename" ma:readOnly="false">
      <xsd:simpleType>
        <xsd:restriction base="dms:Text"/>
      </xsd:simpleType>
    </xsd:element>
    <xsd:element name="TPCommandLine" ma:index="19" nillable="true" ma:displayName="Command Line" ma:default="" ma:internalName="TPCommandLine">
      <xsd:simpleType>
        <xsd:restriction base="dms:Text"/>
      </xsd:simpleType>
    </xsd:element>
    <xsd:element name="TPComponent" ma:index="20" nillable="true" ma:displayName="Component" ma:default="" ma:internalName="TPComponent">
      <xsd:simpleType>
        <xsd:restriction base="dms:Text"/>
      </xsd:simpleType>
    </xsd:element>
    <xsd:element name="ContentItem" ma:index="21" nillable="true" ma:displayName="Content Item" ma:default="" ma:hidden="true" ma:internalName="ContentItem" ma:readOnly="false">
      <xsd:simpleType>
        <xsd:restriction base="dms:Unknown"/>
      </xsd:simpleType>
    </xsd:element>
    <xsd:element name="CrawlForDependencies" ma:index="23" nillable="true" ma:displayName="Crawl for Dependencies?" ma:default="true" ma:internalName="CrawlForDependencies" ma:readOnly="false">
      <xsd:simpleType>
        <xsd:restriction base="dms:Boolean"/>
      </xsd:simpleType>
    </xsd:element>
    <xsd:element name="CSXHash" ma:index="26" nillable="true" ma:displayName="CSX Hash" ma:default="" ma:indexed="true" ma:internalName="CSXHash" ma:readOnly="false">
      <xsd:simpleType>
        <xsd:restriction base="dms:Text"/>
      </xsd:simpleType>
    </xsd:element>
    <xsd:element name="CSXSubmissionMarket" ma:index="27" nillable="true" ma:displayName="CSX Submission Market" ma:default="" ma:list="{80C6DD30-196A-4C6B-B1BF-A43F3B8ACD4F}" ma:internalName="CSXSubmissionMarket" ma:readOnly="false" ma:showField="MarketName" ma:web="6d93d202-47fc-4405-873a-cab67cc5f1b2">
      <xsd:simpleType>
        <xsd:restriction base="dms:Lookup"/>
      </xsd:simpleType>
    </xsd:element>
    <xsd:element name="CSXUpdate" ma:index="28" nillable="true" ma:displayName="CSX Updated?" ma:default="false" ma:internalName="CSXUpdate" ma:readOnly="false">
      <xsd:simpleType>
        <xsd:restriction base="dms:Boolean"/>
      </xsd:simpleType>
    </xsd:element>
    <xsd:element name="IntlLangReviewDate" ma:index="29" nillable="true" ma:displayName="Date to Complete Intl QA" ma:default="" ma:internalName="IntlLangReviewDate" ma:readOnly="false">
      <xsd:simpleType>
        <xsd:restriction base="dms:DateTime"/>
      </xsd:simpleType>
    </xsd:element>
    <xsd:element name="IsDeleted" ma:index="30" nillable="true" ma:displayName="Deleted?" ma:default="" ma:internalName="IsDeleted" ma:readOnly="false">
      <xsd:simpleType>
        <xsd:restriction base="dms:Boolean"/>
      </xsd:simpleType>
    </xsd:element>
    <xsd:element name="APDescription" ma:index="31" nillable="true" ma:displayName="Description" ma:default="" ma:internalName="APDescription" ma:readOnly="false">
      <xsd:simpleType>
        <xsd:restriction base="dms:Note"/>
      </xsd:simpleType>
    </xsd:element>
    <xsd:element name="DirectSourceMarket" ma:index="32" nillable="true" ma:displayName="Direct Source Market Group" ma:default="" ma:internalName="DirectSourceMarket" ma:readOnly="false">
      <xsd:simpleType>
        <xsd:restriction base="dms:Text"/>
      </xsd:simpleType>
    </xsd:element>
    <xsd:element name="Downloads" ma:index="33" nillable="true" ma:displayName="Downloads" ma:default="0" ma:hidden="true" ma:internalName="Downloads" ma:readOnly="false">
      <xsd:simpleType>
        <xsd:restriction base="dms:Unknown"/>
      </xsd:simpleType>
    </xsd:element>
    <xsd:element name="DSATActionTaken" ma:index="34" nillable="true" ma:displayName="DSAT Action Taken" ma:default="" ma:internalName="DSATActionTaken" ma:readOnly="false">
      <xsd:simpleType>
        <xsd:restriction base="dms:Choice">
          <xsd:enumeration value="Best Bets"/>
          <xsd:enumeration value="Expire"/>
          <xsd:enumeration value="Hide"/>
          <xsd:enumeration value="None"/>
        </xsd:restriction>
      </xsd:simpleType>
    </xsd:element>
    <xsd:element name="APEditor" ma:index="35" nillable="true" ma:displayName="Editor" ma:default="" ma:list="UserInfo" ma:internalName="APEditor" ma:readOnly="fals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EditorialStatus" ma:index="36" nillable="true" ma:displayName="Editorial Status" ma:default="" ma:internalName="EditorialStatus" ma:readOnly="false">
      <xsd:simpleType>
        <xsd:restriction base="dms:Unknown"/>
      </xsd:simpleType>
    </xsd:element>
    <xsd:element name="EditorialTags" ma:index="37" nillable="true" ma:displayName="Editorial Tags" ma:default="" ma:internalName="EditorialTags">
      <xsd:simpleType>
        <xsd:restriction base="dms:Unknown"/>
      </xsd:simpleType>
    </xsd:element>
    <xsd:element name="TPExecutable" ma:index="38" nillable="true" ma:displayName="Executable" ma:default="" ma:internalName="TPExecutable">
      <xsd:simpleType>
        <xsd:restriction base="dms:Text"/>
      </xsd:simpleType>
    </xsd:element>
    <xsd:element name="FeatureTagsTaxHTField0" ma:index="40" nillable="true" ma:taxonomy="true" ma:internalName="FeatureTagsTaxHTField0" ma:taxonomyFieldName="FeatureTags" ma:displayName="Features" ma:readOnly="false" ma:default="" ma:fieldId="{bb16b974-ed24-4278-8820-8e232d38904b}" ma:taxonomyMulti="true" ma:sspId="8f79753a-75d3-41f5-8ca3-40b843941b4f" ma:termSetId="f1ab6845-967d-4854-a0ba-4ec07f0f811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TPFriendlyName" ma:index="41" nillable="true" ma:displayName="Friendly Name" ma:default="" ma:internalName="TPFriendlyName">
      <xsd:simpleType>
        <xsd:restriction base="dms:Text"/>
      </xsd:simpleType>
    </xsd:element>
    <xsd:element name="FriendlyTitle" ma:index="42" nillable="true" ma:displayName="Friendly Title" ma:default="" ma:description="Shorter title to be used when displaying search results" ma:internalName="FriendlyTitle" ma:readOnly="false">
      <xsd:simpleType>
        <xsd:restriction base="dms:Text"/>
      </xsd:simpleType>
    </xsd:element>
    <xsd:element name="PrimaryImageGen" ma:index="43" nillable="true" ma:displayName="Generate Images?" ma:default="true" ma:internalName="PrimaryImageGen">
      <xsd:simpleType>
        <xsd:restriction base="dms:Boolean"/>
      </xsd:simpleType>
    </xsd:element>
    <xsd:element name="HandoffToMSDN" ma:index="44" nillable="true" ma:displayName="Handoff To MSDN Date" ma:default="" ma:internalName="HandoffToMSDN" ma:readOnly="false">
      <xsd:simpleType>
        <xsd:restriction base="dms:DateTime"/>
      </xsd:simpleType>
    </xsd:element>
    <xsd:element name="InProjectListLookup" ma:index="45" nillable="true" ma:displayName="InProjectListLookup" ma:list="{7E2D4CA2-442A-4FDA-AA57-71B8C7B2C53C}" ma:internalName="InProjectListLookup" ma:readOnly="true" ma:showField="InProjectList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InstallLocation" ma:index="46" nillable="true" ma:displayName="Install Location" ma:default="" ma:internalName="TPInstallLocation">
      <xsd:simpleType>
        <xsd:restriction base="dms:Text"/>
      </xsd:simpleType>
    </xsd:element>
    <xsd:element name="InternalTagsTaxHTField0" ma:index="48" nillable="true" ma:taxonomy="true" ma:internalName="InternalTagsTaxHTField0" ma:taxonomyFieldName="InternalTags" ma:displayName="Internal Tags" ma:readOnly="false" ma:default="" ma:fieldId="{fd9a49dc-3dbf-4047-b62d-1d587abe7b40}" ma:taxonomyMulti="true" ma:sspId="8f79753a-75d3-41f5-8ca3-40b843941b4f" ma:termSetId="82b6639e-f7fc-4c18-ad2d-003a6e70776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IntlLangReview" ma:index="49" nillable="true" ma:displayName="Intl Lang QA Review Required?" ma:default="" ma:internalName="IntlLangReview" ma:readOnly="false">
      <xsd:simpleType>
        <xsd:restriction base="dms:Boolean"/>
      </xsd:simpleType>
    </xsd:element>
    <xsd:element name="IntlLangReviewer" ma:index="50" nillable="true" ma:displayName="Intl Lang QA Reviewer" ma:default="" ma:internalName="IntlLangReviewer" ma:readOnly="false">
      <xsd:simpleType>
        <xsd:restriction base="dms:Text"/>
      </xsd:simpleType>
    </xsd:element>
    <xsd:element name="MarketSpecific" ma:index="51" nillable="true" ma:displayName="Is Market Specific?" ma:default="" ma:internalName="MarketSpecific" ma:readOnly="false">
      <xsd:simpleType>
        <xsd:restriction base="dms:Boolean"/>
      </xsd:simpleType>
    </xsd:element>
    <xsd:element name="LastCompleteVersionLookup" ma:index="52" nillable="true" ma:displayName="Last Complete Version Lookup" ma:default="" ma:list="{7E2D4CA2-442A-4FDA-AA57-71B8C7B2C53C}" ma:internalName="LastCompleteVersionLookup" ma:readOnly="true" ma:showField="LastCompleteVersion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HandOff" ma:index="53" nillable="true" ma:displayName="Last Hand-off" ma:default="" ma:internalName="LastHandOff" ma:readOnly="false">
      <xsd:simpleType>
        <xsd:restriction base="dms:DateTime"/>
      </xsd:simpleType>
    </xsd:element>
    <xsd:element name="LastModifiedDateTime" ma:index="54" nillable="true" ma:displayName="Last Modified Date" ma:default="" ma:internalName="LastModifiedDateTime" ma:readOnly="false">
      <xsd:simpleType>
        <xsd:restriction base="dms:DateTime"/>
      </xsd:simpleType>
    </xsd:element>
    <xsd:element name="LastPreviewErrorLookup" ma:index="55" nillable="true" ma:displayName="Last Preview Attempt Error" ma:default="" ma:list="{7E2D4CA2-442A-4FDA-AA57-71B8C7B2C53C}" ma:internalName="LastPreviewErrorLookup" ma:readOnly="true" ma:showField="LastPreviewError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ResultLookup" ma:index="56" nillable="true" ma:displayName="Last Preview Attempt Result" ma:default="" ma:list="{7E2D4CA2-442A-4FDA-AA57-71B8C7B2C53C}" ma:internalName="LastPreviewResultLookup" ma:readOnly="true" ma:showField="LastPreviewResult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AttemptDateLookup" ma:index="57" nillable="true" ma:displayName="Last Preview Attempted On" ma:default="" ma:list="{7E2D4CA2-442A-4FDA-AA57-71B8C7B2C53C}" ma:internalName="LastPreviewAttemptDateLookup" ma:readOnly="true" ma:showField="LastPreviewAttemptDate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edByLookup" ma:index="58" nillable="true" ma:displayName="Last Previewed By" ma:default="" ma:list="{7E2D4CA2-442A-4FDA-AA57-71B8C7B2C53C}" ma:internalName="LastPreviewedByLookup" ma:readOnly="true" ma:showField="LastPreviewedBy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TimeLookup" ma:index="59" nillable="true" ma:displayName="Last Previewed Date" ma:default="" ma:list="{7E2D4CA2-442A-4FDA-AA57-71B8C7B2C53C}" ma:internalName="LastPreviewTimeLookup" ma:readOnly="true" ma:showField="LastPreviewTime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reviewVersionLookup" ma:index="60" nillable="true" ma:displayName="Last Previewed Version" ma:default="" ma:list="{7E2D4CA2-442A-4FDA-AA57-71B8C7B2C53C}" ma:internalName="LastPreviewVersionLookup" ma:readOnly="true" ma:showField="LastPreviewVersion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rrorLookup" ma:index="61" nillable="true" ma:displayName="Last Publish Attempt Error" ma:default="" ma:list="{7E2D4CA2-442A-4FDA-AA57-71B8C7B2C53C}" ma:internalName="LastPublishErrorLookup" ma:readOnly="true" ma:showField="LastPublishError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ResultLookup" ma:index="62" nillable="true" ma:displayName="Last Publish Attempt Result" ma:default="" ma:list="{7E2D4CA2-442A-4FDA-AA57-71B8C7B2C53C}" ma:internalName="LastPublishResultLookup" ma:readOnly="true" ma:showField="LastPublishResult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AttemptDateLookup" ma:index="63" nillable="true" ma:displayName="Last Publish Attempted On" ma:default="" ma:list="{7E2D4CA2-442A-4FDA-AA57-71B8C7B2C53C}" ma:internalName="LastPublishAttemptDateLookup" ma:readOnly="true" ma:showField="LastPublishAttemptDate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edByLookup" ma:index="64" nillable="true" ma:displayName="Last Published By" ma:default="" ma:list="{7E2D4CA2-442A-4FDA-AA57-71B8C7B2C53C}" ma:internalName="LastPublishedByLookup" ma:readOnly="true" ma:showField="LastPublishedBy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TimeLookup" ma:index="65" nillable="true" ma:displayName="Last Published Date" ma:default="" ma:list="{7E2D4CA2-442A-4FDA-AA57-71B8C7B2C53C}" ma:internalName="LastPublishTimeLookup" ma:readOnly="true" ma:showField="LastPublishTime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LastPublishVersionLookup" ma:index="66" nillable="true" ma:displayName="Last Published Version" ma:default="" ma:list="{7E2D4CA2-442A-4FDA-AA57-71B8C7B2C53C}" ma:internalName="LastPublishVersionLookup" ma:readOnly="true" ma:showField="LastPublishVersion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PLaunchHelpLinkType" ma:index="67" nillable="true" ma:displayName="Launch Help Link Type" ma:default="Template" ma:internalName="TPLaunchHelpLinkType">
      <xsd:simpleType>
        <xsd:restriction base="dms:Choice">
          <xsd:enumeration value="Template"/>
          <xsd:enumeration value="Training"/>
          <xsd:enumeration value="URL"/>
          <xsd:enumeration value="None"/>
        </xsd:restriction>
      </xsd:simpleType>
    </xsd:element>
    <xsd:element name="LegacyData" ma:index="68" nillable="true" ma:displayName="Legacy Data" ma:default="" ma:internalName="LegacyData" ma:readOnly="false">
      <xsd:simpleType>
        <xsd:restriction base="dms:Note"/>
      </xsd:simpleType>
    </xsd:element>
    <xsd:element name="TPLaunchHelpLink" ma:index="69" nillable="true" ma:displayName="Link to Launch Help Topic" ma:default="" ma:internalName="TPLaunchHelpLink">
      <xsd:simpleType>
        <xsd:restriction base="dms:Text"/>
      </xsd:simpleType>
    </xsd:element>
    <xsd:element name="LocComments" ma:index="70" nillable="true" ma:displayName="Loc Approval Comments" ma:default="" ma:internalName="LocComments" ma:readOnly="false">
      <xsd:simpleType>
        <xsd:restriction base="dms:Note"/>
      </xsd:simpleType>
    </xsd:element>
    <xsd:element name="LocLastLocAttemptVersionLookup" ma:index="71" nillable="true" ma:displayName="Loc Last Loc Attempt Version" ma:default="" ma:list="{4CDE398E-75A7-4993-8C61-2BFD31F64754}" ma:internalName="LocLastLocAttemptVersionLookup" ma:readOnly="false" ma:showField="LastLocAttemptVersion" ma:web="6d93d202-47fc-4405-873a-cab67cc5f1b2">
      <xsd:simpleType>
        <xsd:restriction base="dms:Lookup"/>
      </xsd:simpleType>
    </xsd:element>
    <xsd:element name="LocLastLocAttemptVersionTypeLookup" ma:index="72" nillable="true" ma:displayName="Loc Last Loc Attempt Version Type" ma:default="" ma:list="{4CDE398E-75A7-4993-8C61-2BFD31F64754}" ma:internalName="LocLastLocAttemptVersionTypeLookup" ma:readOnly="true" ma:showField="LastLocAttemptVersionType" ma:web="6d93d202-47fc-4405-873a-cab67cc5f1b2">
      <xsd:simpleType>
        <xsd:restriction base="dms:Lookup"/>
      </xsd:simpleType>
    </xsd:element>
    <xsd:element name="LocManualTestRequired" ma:index="73" nillable="true" ma:displayName="Loc Manual Test Required" ma:default="" ma:internalName="LocManualTestRequired" ma:readOnly="false">
      <xsd:simpleType>
        <xsd:restriction base="dms:Boolean"/>
      </xsd:simpleType>
    </xsd:element>
    <xsd:element name="LocMarketGroupTiers2" ma:index="74" nillable="true" ma:displayName="Loc Market Group Tiers" ma:internalName="LocMarketGroupTiers2" ma:readOnly="false">
      <xsd:simpleType>
        <xsd:restriction base="dms:Unknown"/>
      </xsd:simpleType>
    </xsd:element>
    <xsd:element name="LocNewPublishedVersionLookup" ma:index="75" nillable="true" ma:displayName="Loc New Published Version Lookup" ma:default="" ma:list="{4CDE398E-75A7-4993-8C61-2BFD31F64754}" ma:internalName="LocNewPublishedVersionLookup" ma:readOnly="true" ma:showField="NewPublishedVersion" ma:web="6d93d202-47fc-4405-873a-cab67cc5f1b2">
      <xsd:simpleType>
        <xsd:restriction base="dms:Lookup"/>
      </xsd:simpleType>
    </xsd:element>
    <xsd:element name="LocOverallHandbackStatusLookup" ma:index="76" nillable="true" ma:displayName="Loc Overall Handback Status" ma:default="" ma:list="{4CDE398E-75A7-4993-8C61-2BFD31F64754}" ma:internalName="LocOverallHandbackStatusLookup" ma:readOnly="true" ma:showField="OverallHandbackStatus" ma:web="6d93d202-47fc-4405-873a-cab67cc5f1b2">
      <xsd:simpleType>
        <xsd:restriction base="dms:Lookup"/>
      </xsd:simpleType>
    </xsd:element>
    <xsd:element name="LocOverallLocStatusLookup" ma:index="77" nillable="true" ma:displayName="Loc Overall Localize Status" ma:default="" ma:list="{4CDE398E-75A7-4993-8C61-2BFD31F64754}" ma:internalName="LocOverallLocStatusLookup" ma:readOnly="true" ma:showField="OverallLocStatus" ma:web="6d93d202-47fc-4405-873a-cab67cc5f1b2">
      <xsd:simpleType>
        <xsd:restriction base="dms:Lookup"/>
      </xsd:simpleType>
    </xsd:element>
    <xsd:element name="LocOverallPreviewStatusLookup" ma:index="78" nillable="true" ma:displayName="Loc Overall Preview Status" ma:default="" ma:list="{4CDE398E-75A7-4993-8C61-2BFD31F64754}" ma:internalName="LocOverallPreviewStatusLookup" ma:readOnly="true" ma:showField="OverallPreviewStatus" ma:web="6d93d202-47fc-4405-873a-cab67cc5f1b2">
      <xsd:simpleType>
        <xsd:restriction base="dms:Lookup"/>
      </xsd:simpleType>
    </xsd:element>
    <xsd:element name="LocOverallPublishStatusLookup" ma:index="79" nillable="true" ma:displayName="Loc Overall Publish Status" ma:default="" ma:list="{4CDE398E-75A7-4993-8C61-2BFD31F64754}" ma:internalName="LocOverallPublishStatusLookup" ma:readOnly="true" ma:showField="OverallPublishStatus" ma:web="6d93d202-47fc-4405-873a-cab67cc5f1b2">
      <xsd:simpleType>
        <xsd:restriction base="dms:Lookup"/>
      </xsd:simpleType>
    </xsd:element>
    <xsd:element name="IntlLocPriority" ma:index="80" nillable="true" ma:displayName="Loc Priority" ma:default="" ma:internalName="IntlLocPriority" ma:readOnly="false">
      <xsd:simpleType>
        <xsd:restriction base="dms:Unknown"/>
      </xsd:simpleType>
    </xsd:element>
    <xsd:element name="LocProcessedForHandoffsLookup" ma:index="81" nillable="true" ma:displayName="Loc Processed For Handoffs" ma:default="" ma:list="{4CDE398E-75A7-4993-8C61-2BFD31F64754}" ma:internalName="LocProcessedForHandoffsLookup" ma:readOnly="true" ma:showField="ProcessedForHandoffs" ma:web="6d93d202-47fc-4405-873a-cab67cc5f1b2">
      <xsd:simpleType>
        <xsd:restriction base="dms:Lookup"/>
      </xsd:simpleType>
    </xsd:element>
    <xsd:element name="LocProcessedForMarketsLookup" ma:index="82" nillable="true" ma:displayName="Loc Processed For Markets" ma:default="" ma:list="{4CDE398E-75A7-4993-8C61-2BFD31F64754}" ma:internalName="LocProcessedForMarketsLookup" ma:readOnly="true" ma:showField="ProcessedForMarkets" ma:web="6d93d202-47fc-4405-873a-cab67cc5f1b2">
      <xsd:simpleType>
        <xsd:restriction base="dms:Lookup"/>
      </xsd:simpleType>
    </xsd:element>
    <xsd:element name="LocPublishedDependentAssetsLookup" ma:index="83" nillable="true" ma:displayName="Loc Published Dependent Assets" ma:default="" ma:list="{4CDE398E-75A7-4993-8C61-2BFD31F64754}" ma:internalName="LocPublishedDependentAssetsLookup" ma:readOnly="true" ma:showField="PublishedDependentAssets" ma:web="6d93d202-47fc-4405-873a-cab67cc5f1b2">
      <xsd:simpleType>
        <xsd:restriction base="dms:Lookup"/>
      </xsd:simpleType>
    </xsd:element>
    <xsd:element name="LocPublishedLinkedAssetsLookup" ma:index="84" nillable="true" ma:displayName="Loc Published Linked Assets" ma:default="" ma:list="{4CDE398E-75A7-4993-8C61-2BFD31F64754}" ma:internalName="LocPublishedLinkedAssetsLookup" ma:readOnly="true" ma:showField="PublishedLinkedAssets" ma:web="6d93d202-47fc-4405-873a-cab67cc5f1b2">
      <xsd:simpleType>
        <xsd:restriction base="dms:Lookup"/>
      </xsd:simpleType>
    </xsd:element>
    <xsd:element name="LocRecommendedHandoff" ma:index="85" nillable="true" ma:displayName="Loc Recommended Handoff" ma:default="" ma:indexed="true" ma:internalName="LocRecommendedHandoff" ma:readOnly="false">
      <xsd:simpleType>
        <xsd:restriction base="dms:Text"/>
      </xsd:simpleType>
    </xsd:element>
    <xsd:element name="LocalizationTagsTaxHTField0" ma:index="87" nillable="true" ma:taxonomy="true" ma:internalName="LocalizationTagsTaxHTField0" ma:taxonomyFieldName="LocalizationTags" ma:displayName="Localization Tags" ma:readOnly="false" ma:default="" ma:fieldId="{db560eb5-700a-4f94-8fda-b57de4261f12}" ma:taxonomyMulti="true" ma:sspId="8f79753a-75d3-41f5-8ca3-40b843941b4f" ma:termSetId="5b7703a5-8e8b-4b58-8b31-1cea35331da3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MachineTranslated" ma:index="88" nillable="true" ma:displayName="Machine Translated" ma:default="" ma:internalName="MachineTranslated" ma:readOnly="false">
      <xsd:simpleType>
        <xsd:restriction base="dms:Boolean"/>
      </xsd:simpleType>
    </xsd:element>
    <xsd:element name="Manager" ma:index="89" nillable="true" ma:displayName="Manager" ma:hidden="true" ma:internalName="Manager" ma:readOnly="false">
      <xsd:simpleType>
        <xsd:restriction base="dms:Text"/>
      </xsd:simpleType>
    </xsd:element>
    <xsd:element name="Markets" ma:index="90" nillable="true" ma:displayName="Markets" ma:default="" ma:description="Leave blank to show in all markets" ma:list="{80C6DD30-196A-4C6B-B1BF-A43F3B8ACD4F}" ma:internalName="Markets" ma:readOnly="false" ma:showField="MarketName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Milestone" ma:index="91" nillable="true" ma:displayName="Milestone" ma:default="" ma:internalName="Milestone" ma:readOnly="false">
      <xsd:simpleType>
        <xsd:restriction base="dms:Unknown"/>
      </xsd:simpleType>
    </xsd:element>
    <xsd:element name="TPNamespace" ma:index="94" nillable="true" ma:displayName="Namespace" ma:default="" ma:internalName="TPNamespace">
      <xsd:simpleType>
        <xsd:restriction base="dms:Text"/>
      </xsd:simpleType>
    </xsd:element>
    <xsd:element name="NumericId" ma:index="95" nillable="true" ma:displayName="Numeric ID" ma:default="" ma:indexed="true" ma:internalName="NumericId" ma:readOnly="false">
      <xsd:simpleType>
        <xsd:restriction base="dms:Number"/>
      </xsd:simpleType>
    </xsd:element>
    <xsd:element name="NumOfRatingsLookup" ma:index="96" nillable="true" ma:displayName="NumOfRatings" ma:default="" ma:list="{7E2D4CA2-442A-4FDA-AA57-71B8C7B2C53C}" ma:internalName="NumOfRatingsLookup" ma:readOnly="true" ma:showField="NumOfRatings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OOCacheId" ma:index="97" nillable="true" ma:displayName="OOCacheId" ma:internalName="OOCacheId" ma:readOnly="false">
      <xsd:simpleType>
        <xsd:restriction base="dms:Text"/>
      </xsd:simpleType>
    </xsd:element>
    <xsd:element name="OpenTemplate" ma:index="98" nillable="true" ma:displayName="Open Template" ma:default="true" ma:internalName="OpenTemplate">
      <xsd:simpleType>
        <xsd:restriction base="dms:Boolean"/>
      </xsd:simpleType>
    </xsd:element>
    <xsd:element name="OriginAsset" ma:index="99" nillable="true" ma:displayName="Origin Asset" ma:default="" ma:internalName="OriginAsset" ma:readOnly="false">
      <xsd:simpleType>
        <xsd:restriction base="dms:Text"/>
      </xsd:simpleType>
    </xsd:element>
    <xsd:element name="OriginalRelease" ma:index="100" nillable="true" ma:displayName="Original Release" ma:default="15" ma:internalName="OriginalRelease" ma:readOnly="false">
      <xsd:simpleType>
        <xsd:restriction base="dms:Choice">
          <xsd:enumeration value="14"/>
          <xsd:enumeration value="15"/>
          <xsd:enumeration value="16"/>
        </xsd:restriction>
      </xsd:simpleType>
    </xsd:element>
    <xsd:element name="OriginalSourceMarket" ma:index="101" nillable="true" ma:displayName="Original Source Market Group" ma:default="" ma:internalName="OriginalSourceMarket" ma:readOnly="false">
      <xsd:simpleType>
        <xsd:restriction base="dms:Text"/>
      </xsd:simpleType>
    </xsd:element>
    <xsd:element name="OutputCachingOn" ma:index="102" nillable="true" ma:displayName="Output Caching" ma:default="true" ma:hidden="true" ma:internalName="OutputCachingOn" ma:readOnly="false">
      <xsd:simpleType>
        <xsd:restriction base="dms:Boolean"/>
      </xsd:simpleType>
    </xsd:element>
    <xsd:element name="ParentAssetId" ma:index="103" nillable="true" ma:displayName="Parent Asset Id" ma:default="" ma:internalName="ParentAssetId" ma:readOnly="false">
      <xsd:simpleType>
        <xsd:restriction base="dms:Text"/>
      </xsd:simpleType>
    </xsd:element>
    <xsd:element name="PlannedPubDate" ma:index="104" nillable="true" ma:displayName="Planned Publish Date" ma:default="" ma:indexed="true" ma:internalName="PlannedPubDate" ma:readOnly="false">
      <xsd:simpleType>
        <xsd:restriction base="dms:DateTime"/>
      </xsd:simpleType>
    </xsd:element>
    <xsd:element name="PolicheckWords" ma:index="105" nillable="true" ma:displayName="Policheck Words" ma:default="" ma:internalName="PolicheckWords" ma:readOnly="false">
      <xsd:simpleType>
        <xsd:restriction base="dms:Text"/>
      </xsd:simpleType>
    </xsd:element>
    <xsd:element name="BusinessGroup" ma:index="106" nillable="true" ma:displayName="Product Division Owner" ma:default="" ma:internalName="BusinessGroup" ma:readOnly="false">
      <xsd:simpleType>
        <xsd:restriction base="dms:Unknown"/>
      </xsd:simpleType>
    </xsd:element>
    <xsd:element name="UAProjectedTotalWords" ma:index="107" nillable="true" ma:displayName="Projected Word Count" ma:default="" ma:internalName="UAProjectedTotalWords" ma:readOnly="false">
      <xsd:simpleType>
        <xsd:restriction base="dms:Unknown"/>
      </xsd:simpleType>
    </xsd:element>
    <xsd:element name="Provider" ma:index="108" nillable="true" ma:displayName="Provider" ma:default="" ma:internalName="Provider" ma:readOnly="false">
      <xsd:simpleType>
        <xsd:restriction base="dms:Unknown"/>
      </xsd:simpleType>
    </xsd:element>
    <xsd:element name="Providers" ma:index="109" nillable="true" ma:displayName="Providers" ma:default="" ma:internalName="Providers">
      <xsd:simpleType>
        <xsd:restriction base="dms:Unknown"/>
      </xsd:simpleType>
    </xsd:element>
    <xsd:element name="PublishStatusLookup" ma:index="110" nillable="true" ma:displayName="Publish Status" ma:default="" ma:list="{7E2D4CA2-442A-4FDA-AA57-71B8C7B2C53C}" ma:internalName="PublishStatusLookup" ma:readOnly="false" ma:showField="PublishStatus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PublishTargets" ma:index="111" nillable="true" ma:displayName="Publish Target" ma:default="OfficeOnlineVNext" ma:internalName="PublishTargets" ma:readOnly="false">
      <xsd:simpleType>
        <xsd:restriction base="dms:Unknown"/>
      </xsd:simpleType>
    </xsd:element>
    <xsd:element name="RecommendationsModifier" ma:index="112" nillable="true" ma:displayName="Recommendations Modifier" ma:default="" ma:internalName="RecommendationsModifier" ma:readOnly="false">
      <xsd:simpleType>
        <xsd:restriction base="dms:Number"/>
      </xsd:simpleType>
    </xsd:element>
    <xsd:element name="ArtSampleDocs" ma:index="113" nillable="true" ma:displayName="Sample Docs" ma:default="" ma:hidden="true" ma:internalName="ArtSampleDocs" ma:readOnly="false">
      <xsd:simpleType>
        <xsd:restriction base="dms:Text"/>
      </xsd:simpleType>
    </xsd:element>
    <xsd:element name="ScenarioTagsTaxHTField0" ma:index="115" nillable="true" ma:taxonomy="true" ma:internalName="ScenarioTagsTaxHTField0" ma:taxonomyFieldName="ScenarioTags" ma:displayName="Scenarios" ma:readOnly="false" ma:default="" ma:fieldId="{6e3f7319-fb8f-4449-8902-000ab73a8566}" ma:taxonomyMulti="true" ma:sspId="8f79753a-75d3-41f5-8ca3-40b843941b4f" ma:termSetId="4b7d5f16-e2f2-4fc0-bab3-6e8b931e57d6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ShowIn" ma:index="117" nillable="true" ma:displayName="Show In" ma:default="Show everywhere" ma:internalName="ShowIn" ma:readOnly="false">
      <xsd:simpleType>
        <xsd:restriction base="dms:Choice">
          <xsd:enumeration value="Hide on web"/>
          <xsd:enumeration value="On Web no search"/>
          <xsd:enumeration value="Show everywhere"/>
          <xsd:enumeration value="Special use only"/>
        </xsd:restriction>
      </xsd:simpleType>
    </xsd:element>
    <xsd:element name="SourceTitle" ma:index="118" nillable="true" ma:displayName="Source Title" ma:default="" ma:indexed="true" ma:internalName="SourceTitle" ma:readOnly="false">
      <xsd:simpleType>
        <xsd:restriction base="dms:Text"/>
      </xsd:simpleType>
    </xsd:element>
    <xsd:element name="CSXSubmissionDate" ma:index="119" nillable="true" ma:displayName="Submission Date" ma:default="" ma:internalName="CSXSubmissionDate" ma:readOnly="false">
      <xsd:simpleType>
        <xsd:restriction base="dms:DateTime"/>
      </xsd:simpleType>
    </xsd:element>
    <xsd:element name="SubmitterId" ma:index="120" nillable="true" ma:displayName="Submitter ID" ma:default="" ma:internalName="SubmitterId" ma:readOnly="false">
      <xsd:simpleType>
        <xsd:restriction base="dms:Text"/>
      </xsd:simpleType>
    </xsd:element>
    <xsd:element name="TaxCatchAll" ma:index="121" nillable="true" ma:displayName="Taxonomy Catch All Column" ma:hidden="true" ma:list="{11d213f5-ec09-44b6-a8be-9da225be7a8d}" ma:internalName="TaxCatchAll" ma:showField="CatchAllData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122" nillable="true" ma:displayName="Taxonomy Catch All Column1" ma:hidden="true" ma:list="{11d213f5-ec09-44b6-a8be-9da225be7a8d}" ma:internalName="TaxCatchAllLabel" ma:readOnly="true" ma:showField="CatchAllDataLabel" ma:web="6d93d202-47fc-4405-873a-cab67cc5f1b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emplateStatus" ma:index="123" nillable="true" ma:displayName="Template Status" ma:default="" ma:internalName="TemplateStatus">
      <xsd:simpleType>
        <xsd:restriction base="dms:Unknown"/>
      </xsd:simpleType>
    </xsd:element>
    <xsd:element name="TemplateTemplateType" ma:index="124" nillable="true" ma:displayName="Template Type" ma:default="" ma:internalName="TemplateTemplateType">
      <xsd:simpleType>
        <xsd:restriction base="dms:Unknown"/>
      </xsd:simpleType>
    </xsd:element>
    <xsd:element name="ThumbnailAssetId" ma:index="125" nillable="true" ma:displayName="Thumbnail Image Asset" ma:default="" ma:internalName="ThumbnailAssetId" ma:readOnly="false">
      <xsd:simpleType>
        <xsd:restriction base="dms:Text"/>
      </xsd:simpleType>
    </xsd:element>
    <xsd:element name="TimesCloned" ma:index="126" nillable="true" ma:displayName="Times Cloned" ma:default="" ma:internalName="TimesCloned" ma:readOnly="false">
      <xsd:simpleType>
        <xsd:restriction base="dms:Number"/>
      </xsd:simpleType>
    </xsd:element>
    <xsd:element name="TrustLevel" ma:index="128" nillable="true" ma:displayName="Trust Level" ma:default="1 Microsoft Managed Content" ma:internalName="TrustLevel" ma:readOnly="false">
      <xsd:simpleType>
        <xsd:restriction base="dms:Unknown"/>
      </xsd:simpleType>
    </xsd:element>
    <xsd:element name="UALocComments" ma:index="129" nillable="true" ma:displayName="UA Loc Comments" ma:default="" ma:internalName="UALocComments" ma:readOnly="false">
      <xsd:simpleType>
        <xsd:restriction base="dms:Note"/>
      </xsd:simpleType>
    </xsd:element>
    <xsd:element name="UALocRecommendation" ma:index="130" nillable="true" ma:displayName="UA Loc Recommendation" ma:default="Localize" ma:internalName="UALocRecommendation" ma:readOnly="false">
      <xsd:simpleType>
        <xsd:restriction base="dms:Choice">
          <xsd:enumeration value="Localize"/>
          <xsd:enumeration value="Never Localize"/>
          <xsd:enumeration value="Priority Localize"/>
        </xsd:restriction>
      </xsd:simpleType>
    </xsd:element>
    <xsd:element name="UANotes" ma:index="131" nillable="true" ma:displayName="UA Notes" ma:default="" ma:internalName="UANotes" ma:readOnly="false">
      <xsd:simpleType>
        <xsd:restriction base="dms:Note"/>
      </xsd:simpleType>
    </xsd:element>
    <xsd:element name="TPAppVersion" ma:index="132" nillable="true" ma:displayName="Version" ma:default="" ma:internalName="TPAppVersion">
      <xsd:simpleType>
        <xsd:restriction base="dms:Text"/>
      </xsd:simpleType>
    </xsd:element>
    <xsd:element name="VoteCount" ma:index="133" nillable="true" ma:displayName="Vote Count" ma:default="" ma:internalName="VoteCount" ma:readOnly="fals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4acb2c5-0a2b-4bda-bd34-58e36cbb80d2" elementFormDefault="qualified">
    <xsd:import namespace="http://schemas.microsoft.com/office/2006/documentManagement/types"/>
    <xsd:import namespace="http://schemas.microsoft.com/office/infopath/2007/PartnerControls"/>
    <xsd:element name="Description0" ma:index="134" nillable="true" ma:displayName="Description" ma:internalName="Description0">
      <xsd:simpleType>
        <xsd:restriction base="dms:Note"/>
      </xsd:simpleType>
    </xsd:element>
    <xsd:element name="Component" ma:index="135" nillable="true" ma:displayName="Component" ma:internalName="Component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22" ma:displayName="Content Type"/>
        <xsd:element ref="dc:title" minOccurs="0" maxOccurs="1" ma:index="127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AssetEditForm</Edit>
  <New>DocumentLibraryForm</New>
</FormTemplates>
</file>

<file path=customXml/item3.xml><?xml version="1.0" encoding="utf-8"?>
<outs:outSpaceData xmlns:outs="http://schemas.microsoft.com/office/2009/outspace/metadata">
  <outs:relatedDates/>
  <outs:relatedDocuments/>
  <outs:relatedPeople/>
  <propertyMetadataList xmlns="http://schemas.microsoft.com/office/2009/outspace/metadata"/>
  <outs:corruptMetadataWasLost/>
</outs:outSpaceData>
</file>

<file path=customXml/item4.xml><?xml version="1.0" encoding="utf-8"?>
<b:Sources xmlns:b="http://schemas.microsoft.com/office/word/2004/10/bibliography" xmlns="http://schemas.microsoft.com/office/word/2004/10/bibliography"/>
</file>

<file path=customXml/item5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PExecutable xmlns="6d93d202-47fc-4405-873a-cab67cc5f1b2" xsi:nil="true"/>
    <SubmitterId xmlns="6d93d202-47fc-4405-873a-cab67cc5f1b2" xsi:nil="true"/>
    <DirectSourceMarket xmlns="6d93d202-47fc-4405-873a-cab67cc5f1b2">english</DirectSourceMarket>
    <AssetType xmlns="6d93d202-47fc-4405-873a-cab67cc5f1b2" xsi:nil="true"/>
    <Milestone xmlns="6d93d202-47fc-4405-873a-cab67cc5f1b2" xsi:nil="true"/>
    <OriginAsset xmlns="6d93d202-47fc-4405-873a-cab67cc5f1b2" xsi:nil="true"/>
    <TPComponent xmlns="6d93d202-47fc-4405-873a-cab67cc5f1b2" xsi:nil="true"/>
    <AssetId xmlns="6d93d202-47fc-4405-873a-cab67cc5f1b2">TP101840832</AssetId>
    <TPFriendlyName xmlns="6d93d202-47fc-4405-873a-cab67cc5f1b2" xsi:nil="true"/>
    <SourceTitle xmlns="6d93d202-47fc-4405-873a-cab67cc5f1b2" xsi:nil="true"/>
    <TPApplication xmlns="6d93d202-47fc-4405-873a-cab67cc5f1b2" xsi:nil="true"/>
    <TPLaunchHelpLink xmlns="6d93d202-47fc-4405-873a-cab67cc5f1b2" xsi:nil="true"/>
    <OpenTemplate xmlns="6d93d202-47fc-4405-873a-cab67cc5f1b2">true</OpenTemplate>
    <PlannedPubDate xmlns="6d93d202-47fc-4405-873a-cab67cc5f1b2">2010-03-09T05:43:00+00:00</PlannedPubDate>
    <CrawlForDependencies xmlns="6d93d202-47fc-4405-873a-cab67cc5f1b2">false</CrawlForDependencies>
    <TrustLevel xmlns="6d93d202-47fc-4405-873a-cab67cc5f1b2">1 Microsoft Managed Content</TrustLevel>
    <PublishStatusLookup xmlns="6d93d202-47fc-4405-873a-cab67cc5f1b2">
      <Value>336085</Value>
      <Value>457686</Value>
    </PublishStatusLookup>
    <TemplateTemplateType xmlns="6d93d202-47fc-4405-873a-cab67cc5f1b2">Word Document Template</TemplateTemplateType>
    <TPNamespace xmlns="6d93d202-47fc-4405-873a-cab67cc5f1b2" xsi:nil="true"/>
    <Markets xmlns="6d93d202-47fc-4405-873a-cab67cc5f1b2"/>
    <OriginalSourceMarket xmlns="6d93d202-47fc-4405-873a-cab67cc5f1b2">english</OriginalSourceMarket>
    <TPInstallLocation xmlns="6d93d202-47fc-4405-873a-cab67cc5f1b2" xsi:nil="true"/>
    <TPAppVersion xmlns="6d93d202-47fc-4405-873a-cab67cc5f1b2" xsi:nil="true"/>
    <TPCommandLine xmlns="6d93d202-47fc-4405-873a-cab67cc5f1b2" xsi:nil="true"/>
    <APAuthor xmlns="6d93d202-47fc-4405-873a-cab67cc5f1b2">
      <UserInfo>
        <DisplayName/>
        <AccountId>1073741823</AccountId>
        <AccountType/>
      </UserInfo>
    </APAuthor>
    <EditorialStatus xmlns="6d93d202-47fc-4405-873a-cab67cc5f1b2" xsi:nil="true"/>
    <PublishTargets xmlns="6d93d202-47fc-4405-873a-cab67cc5f1b2">OfficeOnline</PublishTargets>
    <TPLaunchHelpLinkType xmlns="6d93d202-47fc-4405-873a-cab67cc5f1b2">Template</TPLaunchHelpLinkType>
    <TPClientViewer xmlns="6d93d202-47fc-4405-873a-cab67cc5f1b2" xsi:nil="true"/>
    <CSXHash xmlns="6d93d202-47fc-4405-873a-cab67cc5f1b2" xsi:nil="true"/>
    <IsDeleted xmlns="6d93d202-47fc-4405-873a-cab67cc5f1b2">false</IsDeleted>
    <ShowIn xmlns="6d93d202-47fc-4405-873a-cab67cc5f1b2">Show everywhere</ShowIn>
    <UANotes xmlns="6d93d202-47fc-4405-873a-cab67cc5f1b2" xsi:nil="true"/>
    <TemplateStatus xmlns="6d93d202-47fc-4405-873a-cab67cc5f1b2" xsi:nil="true"/>
    <Downloads xmlns="6d93d202-47fc-4405-873a-cab67cc5f1b2">0</Downloads>
    <AcquiredFrom xmlns="6d93d202-47fc-4405-873a-cab67cc5f1b2">Internal MS</AcquiredFrom>
    <IsSearchable xmlns="6d93d202-47fc-4405-873a-cab67cc5f1b2">false</IsSearchable>
    <ThumbnailAssetId xmlns="6d93d202-47fc-4405-873a-cab67cc5f1b2" xsi:nil="true"/>
    <MarketSpecific xmlns="6d93d202-47fc-4405-873a-cab67cc5f1b2" xsi:nil="true"/>
    <MachineTranslated xmlns="6d93d202-47fc-4405-873a-cab67cc5f1b2">false</MachineTranslated>
    <ArtSampleDocs xmlns="6d93d202-47fc-4405-873a-cab67cc5f1b2" xsi:nil="true"/>
    <ApprovalLog xmlns="6d93d202-47fc-4405-873a-cab67cc5f1b2" xsi:nil="true"/>
    <ApprovalStatus xmlns="6d93d202-47fc-4405-873a-cab67cc5f1b2">InProgress</ApprovalStatus>
    <EditorialTags xmlns="6d93d202-47fc-4405-873a-cab67cc5f1b2" xsi:nil="true"/>
    <LastHandOff xmlns="6d93d202-47fc-4405-873a-cab67cc5f1b2" xsi:nil="true"/>
    <BusinessGroup xmlns="6d93d202-47fc-4405-873a-cab67cc5f1b2" xsi:nil="true"/>
    <VoteCount xmlns="6d93d202-47fc-4405-873a-cab67cc5f1b2" xsi:nil="true"/>
    <UACurrentWords xmlns="6d93d202-47fc-4405-873a-cab67cc5f1b2" xsi:nil="true"/>
    <Manager xmlns="6d93d202-47fc-4405-873a-cab67cc5f1b2" xsi:nil="true"/>
    <NumericId xmlns="6d93d202-47fc-4405-873a-cab67cc5f1b2" xsi:nil="true"/>
    <Component xmlns="64acb2c5-0a2b-4bda-bd34-58e36cbb80d2" xsi:nil="true"/>
    <HandoffToMSDN xmlns="6d93d202-47fc-4405-873a-cab67cc5f1b2" xsi:nil="true"/>
    <UALocComments xmlns="6d93d202-47fc-4405-873a-cab67cc5f1b2" xsi:nil="true"/>
    <UALocRecommendation xmlns="6d93d202-47fc-4405-873a-cab67cc5f1b2">Localize</UALocRecommendation>
    <AssetStart xmlns="6d93d202-47fc-4405-873a-cab67cc5f1b2">2010-10-20T14:05:08+00:00</AssetStart>
    <LastModifiedDateTime xmlns="6d93d202-47fc-4405-873a-cab67cc5f1b2" xsi:nil="true"/>
    <LastPublishResultLookup xmlns="6d93d202-47fc-4405-873a-cab67cc5f1b2" xsi:nil="true"/>
    <AverageRating xmlns="6d93d202-47fc-4405-873a-cab67cc5f1b2" xsi:nil="true"/>
    <CSXUpdate xmlns="6d93d202-47fc-4405-873a-cab67cc5f1b2">false</CSXUpdate>
    <UAProjectedTotalWords xmlns="6d93d202-47fc-4405-873a-cab67cc5f1b2" xsi:nil="true"/>
    <AssetExpire xmlns="6d93d202-47fc-4405-873a-cab67cc5f1b2">2100-01-01T00:00:00+00:00</AssetExpire>
    <IntlLangReviewDate xmlns="6d93d202-47fc-4405-873a-cab67cc5f1b2" xsi:nil="true"/>
    <IntlLangReview xmlns="6d93d202-47fc-4405-873a-cab67cc5f1b2" xsi:nil="true"/>
    <OOCacheId xmlns="6d93d202-47fc-4405-873a-cab67cc5f1b2" xsi:nil="true"/>
    <PolicheckWords xmlns="6d93d202-47fc-4405-873a-cab67cc5f1b2" xsi:nil="true"/>
    <CSXSubmissionMarket xmlns="6d93d202-47fc-4405-873a-cab67cc5f1b2" xsi:nil="true"/>
    <BlockPublish xmlns="6d93d202-47fc-4405-873a-cab67cc5f1b2" xsi:nil="true"/>
    <FriendlyTitle xmlns="6d93d202-47fc-4405-873a-cab67cc5f1b2" xsi:nil="true"/>
    <Providers xmlns="6d93d202-47fc-4405-873a-cab67cc5f1b2" xsi:nil="true"/>
    <TimesCloned xmlns="6d93d202-47fc-4405-873a-cab67cc5f1b2" xsi:nil="true"/>
    <ClipArtFilename xmlns="6d93d202-47fc-4405-873a-cab67cc5f1b2" xsi:nil="true"/>
    <APDescription xmlns="6d93d202-47fc-4405-873a-cab67cc5f1b2" xsi:nil="true"/>
    <PrimaryImageGen xmlns="6d93d202-47fc-4405-873a-cab67cc5f1b2">false</PrimaryImageGen>
    <ContentItem xmlns="6d93d202-47fc-4405-873a-cab67cc5f1b2" xsi:nil="true"/>
    <BugNumber xmlns="6d93d202-47fc-4405-873a-cab67cc5f1b2" xsi:nil="true"/>
    <LegacyData xmlns="6d93d202-47fc-4405-873a-cab67cc5f1b2" xsi:nil="true"/>
    <Description0 xmlns="64acb2c5-0a2b-4bda-bd34-58e36cbb80d2" xsi:nil="true"/>
    <IntlLangReviewer xmlns="6d93d202-47fc-4405-873a-cab67cc5f1b2" xsi:nil="true"/>
    <IntlLocPriority xmlns="6d93d202-47fc-4405-873a-cab67cc5f1b2" xsi:nil="true"/>
    <Provider xmlns="6d93d202-47fc-4405-873a-cab67cc5f1b2" xsi:nil="true"/>
    <CSXSubmissionDate xmlns="6d93d202-47fc-4405-873a-cab67cc5f1b2" xsi:nil="true"/>
    <DSATActionTaken xmlns="6d93d202-47fc-4405-873a-cab67cc5f1b2" xsi:nil="true"/>
    <APEditor xmlns="6d93d202-47fc-4405-873a-cab67cc5f1b2">
      <UserInfo>
        <DisplayName/>
        <AccountId xsi:nil="true"/>
        <AccountType/>
      </UserInfo>
    </APEditor>
    <OutputCachingOn xmlns="6d93d202-47fc-4405-873a-cab67cc5f1b2">false</OutputCachingOn>
    <ParentAssetId xmlns="6d93d202-47fc-4405-873a-cab67cc5f1b2" xsi:nil="true"/>
    <LocManualTestRequired xmlns="6d93d202-47fc-4405-873a-cab67cc5f1b2" xsi:nil="true"/>
    <LocalizationTagsTaxHTField0 xmlns="6d93d202-47fc-4405-873a-cab67cc5f1b2">
      <Terms xmlns="http://schemas.microsoft.com/office/infopath/2007/PartnerControls"/>
    </LocalizationTagsTaxHTField0>
    <CampaignTagsTaxHTField0 xmlns="6d93d202-47fc-4405-873a-cab67cc5f1b2">
      <Terms xmlns="http://schemas.microsoft.com/office/infopath/2007/PartnerControls"/>
    </CampaignTagsTaxHTField0>
    <LocLastLocAttemptVersionLookup xmlns="6d93d202-47fc-4405-873a-cab67cc5f1b2">146398</LocLastLocAttemptVersionLookup>
    <InternalTagsTaxHTField0 xmlns="6d93d202-47fc-4405-873a-cab67cc5f1b2">
      <Terms xmlns="http://schemas.microsoft.com/office/infopath/2007/PartnerControls"/>
    </InternalTagsTaxHTField0>
    <LocProcessedForMarketsLookup xmlns="6d93d202-47fc-4405-873a-cab67cc5f1b2" xsi:nil="true"/>
    <LocRecommendedHandoff xmlns="6d93d202-47fc-4405-873a-cab67cc5f1b2" xsi:nil="true"/>
    <LocOverallPreviewStatusLookup xmlns="6d93d202-47fc-4405-873a-cab67cc5f1b2" xsi:nil="true"/>
    <LocOverallPublishStatusLookup xmlns="6d93d202-47fc-4405-873a-cab67cc5f1b2" xsi:nil="true"/>
    <LocProcessedForHandoffsLookup xmlns="6d93d202-47fc-4405-873a-cab67cc5f1b2" xsi:nil="true"/>
    <LocLastLocAttemptVersionTypeLookup xmlns="6d93d202-47fc-4405-873a-cab67cc5f1b2" xsi:nil="true"/>
    <LocOverallHandbackStatusLookup xmlns="6d93d202-47fc-4405-873a-cab67cc5f1b2" xsi:nil="true"/>
    <LocComments xmlns="6d93d202-47fc-4405-873a-cab67cc5f1b2" xsi:nil="true"/>
    <TaxCatchAll xmlns="6d93d202-47fc-4405-873a-cab67cc5f1b2"/>
    <RecommendationsModifier xmlns="6d93d202-47fc-4405-873a-cab67cc5f1b2" xsi:nil="true"/>
    <ScenarioTagsTaxHTField0 xmlns="6d93d202-47fc-4405-873a-cab67cc5f1b2">
      <Terms xmlns="http://schemas.microsoft.com/office/infopath/2007/PartnerControls"/>
    </ScenarioTagsTaxHTField0>
    <FeatureTagsTaxHTField0 xmlns="6d93d202-47fc-4405-873a-cab67cc5f1b2">
      <Terms xmlns="http://schemas.microsoft.com/office/infopath/2007/PartnerControls"/>
    </FeatureTagsTaxHTField0>
    <LocOverallLocStatusLookup xmlns="6d93d202-47fc-4405-873a-cab67cc5f1b2" xsi:nil="true"/>
    <LocPublishedLinkedAssetsLookup xmlns="6d93d202-47fc-4405-873a-cab67cc5f1b2" xsi:nil="true"/>
    <LocNewPublishedVersionLookup xmlns="6d93d202-47fc-4405-873a-cab67cc5f1b2" xsi:nil="true"/>
    <LocPublishedDependentAssetsLookup xmlns="6d93d202-47fc-4405-873a-cab67cc5f1b2" xsi:nil="true"/>
    <OriginalRelease xmlns="6d93d202-47fc-4405-873a-cab67cc5f1b2">14</OriginalRelease>
    <LocMarketGroupTiers2 xmlns="6d93d202-47fc-4405-873a-cab67cc5f1b2" xsi:nil="true"/>
  </documentManagement>
</p:properties>
</file>

<file path=customXml/itemProps1.xml><?xml version="1.0" encoding="utf-8"?>
<ds:datastoreItem xmlns:ds="http://schemas.openxmlformats.org/officeDocument/2006/customXml" ds:itemID="{C98F567C-5C11-4852-AED2-CE1FC8A8E56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d93d202-47fc-4405-873a-cab67cc5f1b2"/>
    <ds:schemaRef ds:uri="64acb2c5-0a2b-4bda-bd34-58e36cbb80d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7A1CC4E-72B3-4C00-B44A-B1F7733D28D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72DDDD-EF00-4AE5-AFBA-4A4AE8527F10}">
  <ds:schemaRefs>
    <ds:schemaRef ds:uri="http://schemas.microsoft.com/office/2009/outspace/metadata"/>
  </ds:schemaRefs>
</ds:datastoreItem>
</file>

<file path=customXml/itemProps4.xml><?xml version="1.0" encoding="utf-8"?>
<ds:datastoreItem xmlns:ds="http://schemas.openxmlformats.org/officeDocument/2006/customXml" ds:itemID="{C2CF5E3A-7B6D-49D9-98D1-497DE9185669}">
  <ds:schemaRefs>
    <ds:schemaRef ds:uri="http://schemas.microsoft.com/office/word/2004/10/bibliography"/>
  </ds:schemaRefs>
</ds:datastoreItem>
</file>

<file path=customXml/itemProps5.xml><?xml version="1.0" encoding="utf-8"?>
<ds:datastoreItem xmlns:ds="http://schemas.openxmlformats.org/officeDocument/2006/customXml" ds:itemID="{8A90BD7C-A107-473D-9CEC-88442B1DCEDA}">
  <ds:schemaRefs>
    <ds:schemaRef ds:uri="http://schemas.microsoft.com/office/2006/coverPageProps"/>
  </ds:schemaRefs>
</ds:datastoreItem>
</file>

<file path=customXml/itemProps6.xml><?xml version="1.0" encoding="utf-8"?>
<ds:datastoreItem xmlns:ds="http://schemas.openxmlformats.org/officeDocument/2006/customXml" ds:itemID="{E5224D2B-E1F7-4C99-9EC4-506738154430}">
  <ds:schemaRefs>
    <ds:schemaRef ds:uri="http://schemas.microsoft.com/office/2006/metadata/properties"/>
    <ds:schemaRef ds:uri="http://schemas.microsoft.com/office/infopath/2007/PartnerControls"/>
    <ds:schemaRef ds:uri="6d93d202-47fc-4405-873a-cab67cc5f1b2"/>
    <ds:schemaRef ds:uri="64acb2c5-0a2b-4bda-bd34-58e36cbb80d2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Lettre de publipostage (création Cravate noire)</Template>
  <TotalTime>9</TotalTime>
  <Pages>1</Pages>
  <Words>118</Words>
  <Characters>649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</dc:creator>
  <cp:lastModifiedBy>Isabelle Magne</cp:lastModifiedBy>
  <cp:revision>5</cp:revision>
  <dcterms:created xsi:type="dcterms:W3CDTF">2024-11-22T12:19:00Z</dcterms:created>
  <dcterms:modified xsi:type="dcterms:W3CDTF">2024-11-22T12:31:00Z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0x01010069924D1ECC420D47A2456556BC94F7370400BDF4491DEA4973499845289601F88B9F</vt:lpwstr>
  </property>
  <property fmtid="{D5CDD505-2E9C-101B-9397-08002B2CF9AE}" pid="3" name="APTrustLevel">
    <vt:r8>1</vt:r8>
  </property>
</Properties>
</file>